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4F36" w14:textId="77777777" w:rsidR="00AF76ED" w:rsidRDefault="00000000">
      <w:pPr>
        <w:pStyle w:val="Titre"/>
      </w:pPr>
      <w:r>
        <w:t>Lettre de confirmation</w:t>
      </w:r>
    </w:p>
    <w:p w14:paraId="074CC162" w14:textId="12238384" w:rsidR="00AF76ED" w:rsidRDefault="00000000">
      <w:proofErr w:type="gramStart"/>
      <w:r>
        <w:t>Date :</w:t>
      </w:r>
      <w:proofErr w:type="gramEnd"/>
      <w:r>
        <w:t xml:space="preserve"> </w:t>
      </w:r>
      <w:proofErr w:type="gramStart"/>
      <w:r w:rsidR="00B9764A">
        <w:t>{</w:t>
      </w:r>
      <w:r>
        <w:t>{</w:t>
      </w:r>
      <w:r w:rsidR="00B9764A">
        <w:t xml:space="preserve"> </w:t>
      </w:r>
      <w:r>
        <w:t>date</w:t>
      </w:r>
      <w:proofErr w:type="gramEnd"/>
      <w:r w:rsidR="00B9764A">
        <w:t xml:space="preserve"> </w:t>
      </w:r>
      <w:r>
        <w:t>}</w:t>
      </w:r>
      <w:r w:rsidR="00B9764A">
        <w:t>}</w:t>
      </w:r>
    </w:p>
    <w:p w14:paraId="26A37C55" w14:textId="77777777" w:rsidR="00AF76ED" w:rsidRDefault="00AF76ED"/>
    <w:p w14:paraId="68E59767" w14:textId="1A2033A6" w:rsidR="00AF76ED" w:rsidRDefault="00000000">
      <w:r>
        <w:t xml:space="preserve">Cher(e) </w:t>
      </w:r>
      <w:proofErr w:type="gramStart"/>
      <w:r w:rsidR="00B9764A">
        <w:t>{</w:t>
      </w:r>
      <w:r>
        <w:t>{</w:t>
      </w:r>
      <w:r w:rsidR="00B9764A">
        <w:t xml:space="preserve"> </w:t>
      </w:r>
      <w:proofErr w:type="spellStart"/>
      <w:r>
        <w:t>titre</w:t>
      </w:r>
      <w:proofErr w:type="spellEnd"/>
      <w:proofErr w:type="gramEnd"/>
      <w:r w:rsidR="00B9764A">
        <w:t xml:space="preserve"> }</w:t>
      </w:r>
      <w:r>
        <w:t xml:space="preserve">} </w:t>
      </w:r>
      <w:proofErr w:type="gramStart"/>
      <w:r w:rsidR="00B9764A">
        <w:t>{</w:t>
      </w:r>
      <w:r>
        <w:t>{</w:t>
      </w:r>
      <w:r w:rsidR="00B9764A">
        <w:t xml:space="preserve"> </w:t>
      </w:r>
      <w:r>
        <w:t>nom</w:t>
      </w:r>
      <w:proofErr w:type="gramEnd"/>
      <w:r w:rsidR="00B9764A">
        <w:t xml:space="preserve"> </w:t>
      </w:r>
      <w:r>
        <w:t>}</w:t>
      </w:r>
      <w:r w:rsidR="00B9764A">
        <w:t>}</w:t>
      </w:r>
      <w:r>
        <w:t xml:space="preserve"> </w:t>
      </w:r>
      <w:proofErr w:type="gramStart"/>
      <w:r w:rsidR="00B9764A">
        <w:t>{</w:t>
      </w:r>
      <w:r>
        <w:t>{</w:t>
      </w:r>
      <w:r w:rsidR="00B9764A">
        <w:t xml:space="preserve"> </w:t>
      </w:r>
      <w:proofErr w:type="spellStart"/>
      <w:r>
        <w:t>prenom</w:t>
      </w:r>
      <w:proofErr w:type="spellEnd"/>
      <w:proofErr w:type="gramEnd"/>
      <w:r w:rsidR="00B9764A">
        <w:t xml:space="preserve"> }</w:t>
      </w:r>
      <w:r>
        <w:t>},</w:t>
      </w:r>
    </w:p>
    <w:p w14:paraId="4AEE320B" w14:textId="77777777" w:rsidR="00AF76ED" w:rsidRDefault="00AF76ED"/>
    <w:p w14:paraId="2F02B1DB" w14:textId="358BE38E" w:rsidR="00AF76ED" w:rsidRDefault="00000000">
      <w:r>
        <w:t xml:space="preserve">Nous accusons réception de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demande</w:t>
      </w:r>
      <w:proofErr w:type="spellEnd"/>
      <w:r>
        <w:t xml:space="preserve"> </w:t>
      </w:r>
      <w:proofErr w:type="spellStart"/>
      <w:r>
        <w:t>concernant</w:t>
      </w:r>
      <w:proofErr w:type="spellEnd"/>
      <w:r>
        <w:t xml:space="preserve"> </w:t>
      </w:r>
      <w:proofErr w:type="gramStart"/>
      <w:r w:rsidR="00B9764A">
        <w:t>{</w:t>
      </w:r>
      <w:r>
        <w:t>{</w:t>
      </w:r>
      <w:r w:rsidR="00B9764A">
        <w:t xml:space="preserve"> </w:t>
      </w:r>
      <w:proofErr w:type="spellStart"/>
      <w:r>
        <w:t>sujet</w:t>
      </w:r>
      <w:proofErr w:type="spellEnd"/>
      <w:proofErr w:type="gramEnd"/>
      <w:r w:rsidR="00B9764A">
        <w:t xml:space="preserve"> }</w:t>
      </w:r>
      <w:r>
        <w:t>}.</w:t>
      </w:r>
    </w:p>
    <w:p w14:paraId="156DDA94" w14:textId="77777777" w:rsidR="00AF76ED" w:rsidRDefault="00AF76ED"/>
    <w:p w14:paraId="32672633" w14:textId="77777777" w:rsidR="00AF76ED" w:rsidRDefault="00000000">
      <w:r>
        <w:t>Vos informations :</w:t>
      </w:r>
    </w:p>
    <w:p w14:paraId="3A31427A" w14:textId="055B35F9" w:rsidR="00AF76ED" w:rsidRDefault="00000000">
      <w:r>
        <w:t xml:space="preserve">• </w:t>
      </w:r>
      <w:proofErr w:type="gramStart"/>
      <w:r>
        <w:t>Email :</w:t>
      </w:r>
      <w:proofErr w:type="gramEnd"/>
      <w:r>
        <w:t xml:space="preserve"> </w:t>
      </w:r>
      <w:proofErr w:type="gramStart"/>
      <w:r w:rsidR="00B9764A">
        <w:t>{</w:t>
      </w:r>
      <w:r>
        <w:t>{</w:t>
      </w:r>
      <w:r w:rsidR="00B9764A">
        <w:t xml:space="preserve"> </w:t>
      </w:r>
      <w:r>
        <w:t>email</w:t>
      </w:r>
      <w:proofErr w:type="gramEnd"/>
      <w:r w:rsidR="00B9764A">
        <w:t xml:space="preserve"> }</w:t>
      </w:r>
      <w:r>
        <w:t>}</w:t>
      </w:r>
    </w:p>
    <w:p w14:paraId="0ED014E5" w14:textId="45388F7E" w:rsidR="00AF76ED" w:rsidRDefault="00000000">
      <w:r>
        <w:t xml:space="preserve">• </w:t>
      </w:r>
      <w:proofErr w:type="spellStart"/>
      <w:proofErr w:type="gramStart"/>
      <w:r>
        <w:t>Téléphone</w:t>
      </w:r>
      <w:proofErr w:type="spellEnd"/>
      <w:r>
        <w:t xml:space="preserve"> :</w:t>
      </w:r>
      <w:proofErr w:type="gramEnd"/>
      <w:r>
        <w:t xml:space="preserve"> </w:t>
      </w:r>
      <w:proofErr w:type="gramStart"/>
      <w:r w:rsidR="00B9764A">
        <w:t>{</w:t>
      </w:r>
      <w:r>
        <w:t>{</w:t>
      </w:r>
      <w:r w:rsidR="00B9764A">
        <w:t xml:space="preserve"> </w:t>
      </w:r>
      <w:r>
        <w:t>telephone</w:t>
      </w:r>
      <w:proofErr w:type="gramEnd"/>
      <w:r w:rsidR="00B9764A">
        <w:t xml:space="preserve"> }</w:t>
      </w:r>
      <w:r>
        <w:t>}</w:t>
      </w:r>
    </w:p>
    <w:p w14:paraId="5FBE4F1C" w14:textId="09FA07DC" w:rsidR="00AF76ED" w:rsidRDefault="00000000">
      <w:r>
        <w:t xml:space="preserve">• </w:t>
      </w:r>
      <w:proofErr w:type="gramStart"/>
      <w:r>
        <w:t>Ville :</w:t>
      </w:r>
      <w:proofErr w:type="gramEnd"/>
      <w:r>
        <w:t xml:space="preserve"> </w:t>
      </w:r>
      <w:proofErr w:type="gramStart"/>
      <w:r>
        <w:t>{</w:t>
      </w:r>
      <w:r w:rsidR="00B9764A">
        <w:t xml:space="preserve">{ </w:t>
      </w:r>
      <w:proofErr w:type="spellStart"/>
      <w:r>
        <w:t>ville</w:t>
      </w:r>
      <w:proofErr w:type="spellEnd"/>
      <w:proofErr w:type="gramEnd"/>
      <w:r w:rsidR="00B9764A">
        <w:t xml:space="preserve"> }</w:t>
      </w:r>
      <w:r>
        <w:t>}</w:t>
      </w:r>
    </w:p>
    <w:p w14:paraId="22EDCEAC" w14:textId="77777777" w:rsidR="00AF76ED" w:rsidRDefault="00AF76ED"/>
    <w:p w14:paraId="181E6CBC" w14:textId="77777777" w:rsidR="00AF76ED" w:rsidRDefault="00000000">
      <w:r>
        <w:t>Nous vous recontacterons dans les plus brefs délais.</w:t>
      </w:r>
    </w:p>
    <w:p w14:paraId="623E3060" w14:textId="77777777" w:rsidR="00AF76ED" w:rsidRDefault="00AF76ED"/>
    <w:p w14:paraId="06D2C90A" w14:textId="77777777" w:rsidR="00AF76ED" w:rsidRDefault="00000000">
      <w:r>
        <w:t>Cordialement,</w:t>
      </w:r>
    </w:p>
    <w:p w14:paraId="5F774944" w14:textId="77777777" w:rsidR="00AF76ED" w:rsidRDefault="00000000">
      <w:r>
        <w:t>L'équipe support</w:t>
      </w:r>
    </w:p>
    <w:sectPr w:rsidR="00AF76ED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1FC09" w14:textId="77777777" w:rsidR="000F4B45" w:rsidRDefault="000F4B45" w:rsidP="004266A0">
      <w:pPr>
        <w:spacing w:after="0" w:line="240" w:lineRule="auto"/>
      </w:pPr>
      <w:r>
        <w:separator/>
      </w:r>
    </w:p>
  </w:endnote>
  <w:endnote w:type="continuationSeparator" w:id="0">
    <w:p w14:paraId="6DC931E8" w14:textId="77777777" w:rsidR="000F4B45" w:rsidRDefault="000F4B45" w:rsidP="00426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AE66F" w14:textId="77777777" w:rsidR="004266A0" w:rsidRDefault="004266A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33E5C" w14:textId="3E34D3E8" w:rsidR="004266A0" w:rsidRPr="004266A0" w:rsidRDefault="004266A0">
    <w:pPr>
      <w:pStyle w:val="Pieddepage"/>
      <w:rPr>
        <w:lang w:val="fr-FR"/>
      </w:rPr>
    </w:pPr>
    <w:r>
      <w:rPr>
        <w:lang w:val="fr-FR"/>
      </w:rPr>
      <w:t>Lettre de confirmation du {</w:t>
    </w:r>
    <w:r w:rsidR="00B9764A">
      <w:rPr>
        <w:lang w:val="fr-FR"/>
      </w:rPr>
      <w:t xml:space="preserve">{ </w:t>
    </w:r>
    <w:r>
      <w:rPr>
        <w:lang w:val="fr-FR"/>
      </w:rPr>
      <w:t>date</w:t>
    </w:r>
    <w:r w:rsidR="00B9764A">
      <w:rPr>
        <w:lang w:val="fr-FR"/>
      </w:rPr>
      <w:t xml:space="preserve"> </w:t>
    </w:r>
    <w:r w:rsidR="00B9764A">
      <w:rPr>
        <w:lang w:val="fr-FR"/>
      </w:rPr>
      <w:t>}</w:t>
    </w:r>
    <w:r>
      <w:rPr>
        <w:lang w:val="fr-FR"/>
      </w:rPr>
      <w:t>}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7FD6" w14:textId="77777777" w:rsidR="004266A0" w:rsidRDefault="004266A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D6DFD" w14:textId="77777777" w:rsidR="000F4B45" w:rsidRDefault="000F4B45" w:rsidP="004266A0">
      <w:pPr>
        <w:spacing w:after="0" w:line="240" w:lineRule="auto"/>
      </w:pPr>
      <w:r>
        <w:separator/>
      </w:r>
    </w:p>
  </w:footnote>
  <w:footnote w:type="continuationSeparator" w:id="0">
    <w:p w14:paraId="7604FA2A" w14:textId="77777777" w:rsidR="000F4B45" w:rsidRDefault="000F4B45" w:rsidP="00426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26CA" w14:textId="77777777" w:rsidR="004266A0" w:rsidRDefault="004266A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D87F2" w14:textId="77777777" w:rsidR="004266A0" w:rsidRDefault="004266A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F1D27" w14:textId="77777777" w:rsidR="004266A0" w:rsidRDefault="004266A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58036461">
    <w:abstractNumId w:val="8"/>
  </w:num>
  <w:num w:numId="2" w16cid:durableId="200826719">
    <w:abstractNumId w:val="6"/>
  </w:num>
  <w:num w:numId="3" w16cid:durableId="1234700956">
    <w:abstractNumId w:val="5"/>
  </w:num>
  <w:num w:numId="4" w16cid:durableId="604775194">
    <w:abstractNumId w:val="4"/>
  </w:num>
  <w:num w:numId="5" w16cid:durableId="1630235237">
    <w:abstractNumId w:val="7"/>
  </w:num>
  <w:num w:numId="6" w16cid:durableId="491262606">
    <w:abstractNumId w:val="3"/>
  </w:num>
  <w:num w:numId="7" w16cid:durableId="665863245">
    <w:abstractNumId w:val="2"/>
  </w:num>
  <w:num w:numId="8" w16cid:durableId="1011764035">
    <w:abstractNumId w:val="1"/>
  </w:num>
  <w:num w:numId="9" w16cid:durableId="866722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4B45"/>
    <w:rsid w:val="0015074B"/>
    <w:rsid w:val="0029639D"/>
    <w:rsid w:val="00326F90"/>
    <w:rsid w:val="004266A0"/>
    <w:rsid w:val="00AA1D8D"/>
    <w:rsid w:val="00AF76ED"/>
    <w:rsid w:val="00B47730"/>
    <w:rsid w:val="00B93797"/>
    <w:rsid w:val="00B9764A"/>
    <w:rsid w:val="00CB0664"/>
    <w:rsid w:val="00E16F1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9D090F"/>
  <w14:defaultImageDpi w14:val="300"/>
  <w15:docId w15:val="{D3C55CDD-EB45-5949-9AE6-5C57F0507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François Schneider</cp:lastModifiedBy>
  <cp:revision>3</cp:revision>
  <dcterms:created xsi:type="dcterms:W3CDTF">2013-12-23T23:15:00Z</dcterms:created>
  <dcterms:modified xsi:type="dcterms:W3CDTF">2025-07-10T07:01:00Z</dcterms:modified>
  <cp:category/>
</cp:coreProperties>
</file>