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75AA" w14:textId="77777777" w:rsidR="00D929AB" w:rsidRDefault="00FC5B16">
      <w:pPr>
        <w:pStyle w:val="Titre"/>
      </w:pPr>
      <w:r>
        <w:t>Hypertension Clinical Trial — TLF Shells</w:t>
      </w:r>
    </w:p>
    <w:p w14:paraId="306428D2" w14:textId="77777777" w:rsidR="00D929AB" w:rsidRDefault="00FC5B16">
      <w:pPr>
        <w:pStyle w:val="Titre2"/>
      </w:pPr>
      <w:r>
        <w:t>Table 5.1 Demographics and Baseline Characteristics — ITT Population</w:t>
      </w:r>
    </w:p>
    <w:tbl>
      <w:tblPr>
        <w:tblStyle w:val="Grilledutableau"/>
        <w:tblW w:w="13224" w:type="dxa"/>
        <w:tblLook w:val="04A0" w:firstRow="1" w:lastRow="0" w:firstColumn="1" w:lastColumn="0" w:noHBand="0" w:noVBand="1"/>
      </w:tblPr>
      <w:tblGrid>
        <w:gridCol w:w="3306"/>
        <w:gridCol w:w="3306"/>
        <w:gridCol w:w="3306"/>
        <w:gridCol w:w="3306"/>
      </w:tblGrid>
      <w:tr w:rsidR="00D929AB" w14:paraId="30C96956" w14:textId="77777777" w:rsidTr="00C112F9">
        <w:trPr>
          <w:trHeight w:val="193"/>
        </w:trPr>
        <w:tc>
          <w:tcPr>
            <w:tcW w:w="3306" w:type="dxa"/>
          </w:tcPr>
          <w:p w14:paraId="0D7ED496" w14:textId="77777777" w:rsidR="00D929AB" w:rsidRPr="006D33C1" w:rsidRDefault="00FC5B16">
            <w:pPr>
              <w:rPr>
                <w:b/>
                <w:bCs/>
              </w:rPr>
            </w:pPr>
            <w:r w:rsidRPr="006D33C1">
              <w:rPr>
                <w:b/>
                <w:bCs/>
              </w:rPr>
              <w:t>Characteristic</w:t>
            </w:r>
          </w:p>
        </w:tc>
        <w:tc>
          <w:tcPr>
            <w:tcW w:w="3306" w:type="dxa"/>
          </w:tcPr>
          <w:p w14:paraId="55AE3F3B" w14:textId="49E883F9" w:rsidR="006D33C1" w:rsidRPr="006D33C1" w:rsidRDefault="00FC5B16">
            <w:pPr>
              <w:rPr>
                <w:b/>
                <w:bCs/>
              </w:rPr>
            </w:pPr>
            <w:r w:rsidRPr="006D33C1">
              <w:rPr>
                <w:b/>
                <w:bCs/>
              </w:rPr>
              <w:t>CardiRelief (N=xx)</w:t>
            </w:r>
          </w:p>
        </w:tc>
        <w:tc>
          <w:tcPr>
            <w:tcW w:w="3306" w:type="dxa"/>
          </w:tcPr>
          <w:p w14:paraId="18BC91E1" w14:textId="68A2A02B" w:rsidR="006D33C1" w:rsidRPr="006D33C1" w:rsidRDefault="00FC5B16">
            <w:pPr>
              <w:rPr>
                <w:b/>
                <w:bCs/>
              </w:rPr>
            </w:pPr>
            <w:r w:rsidRPr="006D33C1">
              <w:rPr>
                <w:b/>
                <w:bCs/>
              </w:rPr>
              <w:t>Placebo (N=xx)</w:t>
            </w:r>
          </w:p>
        </w:tc>
        <w:tc>
          <w:tcPr>
            <w:tcW w:w="3306" w:type="dxa"/>
          </w:tcPr>
          <w:p w14:paraId="1535173E" w14:textId="1D35DDD0" w:rsidR="006D33C1" w:rsidRPr="006D33C1" w:rsidRDefault="00FC5B16">
            <w:pPr>
              <w:rPr>
                <w:b/>
                <w:bCs/>
              </w:rPr>
            </w:pPr>
            <w:r w:rsidRPr="006D33C1">
              <w:rPr>
                <w:b/>
                <w:bCs/>
              </w:rPr>
              <w:t>Total (N=xx)</w:t>
            </w:r>
          </w:p>
        </w:tc>
      </w:tr>
      <w:tr w:rsidR="00D929AB" w14:paraId="0A34539D" w14:textId="77777777" w:rsidTr="00C112F9">
        <w:trPr>
          <w:trHeight w:val="193"/>
        </w:trPr>
        <w:tc>
          <w:tcPr>
            <w:tcW w:w="3306" w:type="dxa"/>
          </w:tcPr>
          <w:p w14:paraId="39DACA7B" w14:textId="3F0B89CF" w:rsidR="006D33C1" w:rsidRDefault="00FC5B16" w:rsidP="00C112F9">
            <w:r>
              <w:t>Age (years)</w:t>
            </w:r>
          </w:p>
        </w:tc>
        <w:tc>
          <w:tcPr>
            <w:tcW w:w="3306" w:type="dxa"/>
          </w:tcPr>
          <w:p w14:paraId="19969A0B" w14:textId="27BEE5F2" w:rsidR="00D929AB" w:rsidRDefault="00D929AB" w:rsidP="00C112F9">
            <w:pPr>
              <w:jc w:val="center"/>
            </w:pPr>
          </w:p>
        </w:tc>
        <w:tc>
          <w:tcPr>
            <w:tcW w:w="3306" w:type="dxa"/>
          </w:tcPr>
          <w:p w14:paraId="41A044CE" w14:textId="536012D2" w:rsidR="00D929AB" w:rsidRDefault="00D929AB" w:rsidP="00C112F9">
            <w:pPr>
              <w:jc w:val="center"/>
            </w:pPr>
          </w:p>
        </w:tc>
        <w:tc>
          <w:tcPr>
            <w:tcW w:w="3306" w:type="dxa"/>
          </w:tcPr>
          <w:p w14:paraId="3C7C5E24" w14:textId="2CC31742" w:rsidR="00D929AB" w:rsidRDefault="00D929AB" w:rsidP="00C112F9">
            <w:pPr>
              <w:jc w:val="center"/>
            </w:pPr>
          </w:p>
        </w:tc>
      </w:tr>
      <w:tr w:rsidR="00A01AFA" w14:paraId="225980CE" w14:textId="77777777" w:rsidTr="00C112F9">
        <w:trPr>
          <w:trHeight w:val="193"/>
        </w:trPr>
        <w:tc>
          <w:tcPr>
            <w:tcW w:w="3306" w:type="dxa"/>
          </w:tcPr>
          <w:p w14:paraId="3038F755" w14:textId="2F33CC8D" w:rsidR="00A01AFA" w:rsidRDefault="00A01AFA" w:rsidP="00C112F9">
            <w:r>
              <w:t xml:space="preserve">    n</w:t>
            </w:r>
          </w:p>
        </w:tc>
        <w:tc>
          <w:tcPr>
            <w:tcW w:w="3306" w:type="dxa"/>
          </w:tcPr>
          <w:p w14:paraId="14754A87" w14:textId="713B132A" w:rsidR="00A01AFA" w:rsidRDefault="00A01AFA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72B8DDEE" w14:textId="025B1937" w:rsidR="00A01AFA" w:rsidRDefault="00A01AFA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3926D8D7" w14:textId="7BE2F645" w:rsidR="00A01AFA" w:rsidRDefault="00A01AFA" w:rsidP="00C112F9">
            <w:pPr>
              <w:jc w:val="center"/>
            </w:pPr>
            <w:r>
              <w:t>xx</w:t>
            </w:r>
          </w:p>
        </w:tc>
      </w:tr>
      <w:tr w:rsidR="00A01AFA" w14:paraId="5293A43C" w14:textId="77777777" w:rsidTr="00C112F9">
        <w:trPr>
          <w:trHeight w:val="193"/>
        </w:trPr>
        <w:tc>
          <w:tcPr>
            <w:tcW w:w="3306" w:type="dxa"/>
          </w:tcPr>
          <w:p w14:paraId="1F4E8B13" w14:textId="4D0EA41D" w:rsidR="00A01AFA" w:rsidRDefault="00A01AFA" w:rsidP="00C112F9">
            <w:r>
              <w:t> </w:t>
            </w:r>
            <w:r>
              <w:t>Mean (SD)</w:t>
            </w:r>
          </w:p>
        </w:tc>
        <w:tc>
          <w:tcPr>
            <w:tcW w:w="3306" w:type="dxa"/>
          </w:tcPr>
          <w:p w14:paraId="233A1A11" w14:textId="779E3AB1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r>
              <w:t>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0706C091" w14:textId="0C3E9E6D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r>
              <w:t>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29162B9B" w14:textId="59507478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r>
              <w:t>x</w:t>
            </w:r>
            <w:proofErr w:type="spellEnd"/>
            <w:r>
              <w:t>)</w:t>
            </w:r>
          </w:p>
        </w:tc>
      </w:tr>
      <w:tr w:rsidR="00A01AFA" w14:paraId="57E44B7E" w14:textId="77777777" w:rsidTr="00C112F9">
        <w:trPr>
          <w:trHeight w:val="398"/>
        </w:trPr>
        <w:tc>
          <w:tcPr>
            <w:tcW w:w="3306" w:type="dxa"/>
          </w:tcPr>
          <w:p w14:paraId="69FEB4CD" w14:textId="4154E5FB" w:rsidR="00A01AFA" w:rsidRDefault="00A01AFA" w:rsidP="00C112F9">
            <w:r>
              <w:t> </w:t>
            </w:r>
            <w:r>
              <w:t>Median (Min, Max)</w:t>
            </w:r>
          </w:p>
        </w:tc>
        <w:tc>
          <w:tcPr>
            <w:tcW w:w="3306" w:type="dxa"/>
          </w:tcPr>
          <w:p w14:paraId="6B6B0838" w14:textId="7107B5F5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04272DD4" w14:textId="4FDC67CC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6E15DDA1" w14:textId="5586D73F" w:rsidR="00A01AFA" w:rsidRDefault="00A01AFA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</w:tr>
      <w:tr w:rsidR="006D33C1" w14:paraId="7634F505" w14:textId="77777777" w:rsidTr="00C112F9">
        <w:trPr>
          <w:trHeight w:val="193"/>
        </w:trPr>
        <w:tc>
          <w:tcPr>
            <w:tcW w:w="3306" w:type="dxa"/>
          </w:tcPr>
          <w:p w14:paraId="244F4A5B" w14:textId="77777777" w:rsidR="006D33C1" w:rsidRDefault="006D33C1" w:rsidP="00C112F9"/>
        </w:tc>
        <w:tc>
          <w:tcPr>
            <w:tcW w:w="3306" w:type="dxa"/>
          </w:tcPr>
          <w:p w14:paraId="10E44CC5" w14:textId="77777777" w:rsidR="006D33C1" w:rsidRDefault="006D33C1" w:rsidP="00C112F9"/>
        </w:tc>
        <w:tc>
          <w:tcPr>
            <w:tcW w:w="3306" w:type="dxa"/>
          </w:tcPr>
          <w:p w14:paraId="2161CE87" w14:textId="77777777" w:rsidR="006D33C1" w:rsidRDefault="006D33C1" w:rsidP="00C112F9"/>
        </w:tc>
        <w:tc>
          <w:tcPr>
            <w:tcW w:w="3306" w:type="dxa"/>
          </w:tcPr>
          <w:p w14:paraId="403CC3EB" w14:textId="77777777" w:rsidR="006D33C1" w:rsidRDefault="006D33C1" w:rsidP="00C112F9"/>
        </w:tc>
      </w:tr>
      <w:tr w:rsidR="00C112F9" w14:paraId="3E1FA9AB" w14:textId="77777777" w:rsidTr="00C112F9">
        <w:trPr>
          <w:trHeight w:val="193"/>
        </w:trPr>
        <w:tc>
          <w:tcPr>
            <w:tcW w:w="3306" w:type="dxa"/>
          </w:tcPr>
          <w:p w14:paraId="112D9834" w14:textId="009CBD61" w:rsidR="00C112F9" w:rsidRDefault="00C112F9" w:rsidP="00C112F9">
            <w:r>
              <w:t>Sex, n (%)</w:t>
            </w:r>
          </w:p>
        </w:tc>
        <w:tc>
          <w:tcPr>
            <w:tcW w:w="3306" w:type="dxa"/>
          </w:tcPr>
          <w:p w14:paraId="1D34C774" w14:textId="77777777" w:rsidR="00C112F9" w:rsidRDefault="00C112F9" w:rsidP="00C112F9"/>
        </w:tc>
        <w:tc>
          <w:tcPr>
            <w:tcW w:w="3306" w:type="dxa"/>
          </w:tcPr>
          <w:p w14:paraId="0CD46856" w14:textId="77777777" w:rsidR="00C112F9" w:rsidRDefault="00C112F9" w:rsidP="00C112F9"/>
        </w:tc>
        <w:tc>
          <w:tcPr>
            <w:tcW w:w="3306" w:type="dxa"/>
          </w:tcPr>
          <w:p w14:paraId="4BB371C0" w14:textId="77777777" w:rsidR="00C112F9" w:rsidRDefault="00C112F9" w:rsidP="00C112F9"/>
        </w:tc>
      </w:tr>
      <w:tr w:rsidR="00C112F9" w14:paraId="386D972D" w14:textId="77777777" w:rsidTr="00C112F9">
        <w:trPr>
          <w:trHeight w:val="388"/>
        </w:trPr>
        <w:tc>
          <w:tcPr>
            <w:tcW w:w="3306" w:type="dxa"/>
          </w:tcPr>
          <w:p w14:paraId="14785AEC" w14:textId="1819E891" w:rsidR="00C112F9" w:rsidRDefault="00C112F9" w:rsidP="00C112F9">
            <w:r>
              <w:t> Male</w:t>
            </w:r>
          </w:p>
        </w:tc>
        <w:tc>
          <w:tcPr>
            <w:tcW w:w="3306" w:type="dxa"/>
          </w:tcPr>
          <w:p w14:paraId="6844BBA4" w14:textId="34FBB5BD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3306" w:type="dxa"/>
          </w:tcPr>
          <w:p w14:paraId="2FDF6D5A" w14:textId="3777E18D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3306" w:type="dxa"/>
          </w:tcPr>
          <w:p w14:paraId="2972E951" w14:textId="0D149DCE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C112F9" w14:paraId="511E6FCE" w14:textId="77777777" w:rsidTr="00C112F9">
        <w:trPr>
          <w:trHeight w:val="204"/>
        </w:trPr>
        <w:tc>
          <w:tcPr>
            <w:tcW w:w="3306" w:type="dxa"/>
          </w:tcPr>
          <w:p w14:paraId="5F4D6F83" w14:textId="0F8656B3" w:rsidR="00C112F9" w:rsidRDefault="00C112F9" w:rsidP="00C112F9">
            <w:r>
              <w:t> Female</w:t>
            </w:r>
          </w:p>
        </w:tc>
        <w:tc>
          <w:tcPr>
            <w:tcW w:w="3306" w:type="dxa"/>
          </w:tcPr>
          <w:p w14:paraId="38BBF072" w14:textId="5CBF2CE6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3306" w:type="dxa"/>
          </w:tcPr>
          <w:p w14:paraId="1D0428EC" w14:textId="4C4C5D54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3306" w:type="dxa"/>
          </w:tcPr>
          <w:p w14:paraId="43A2A19A" w14:textId="63AD7FB7" w:rsidR="00C112F9" w:rsidRDefault="00C112F9" w:rsidP="00C112F9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C112F9" w14:paraId="2AC965DF" w14:textId="77777777" w:rsidTr="00C112F9">
        <w:trPr>
          <w:trHeight w:val="204"/>
        </w:trPr>
        <w:tc>
          <w:tcPr>
            <w:tcW w:w="3306" w:type="dxa"/>
          </w:tcPr>
          <w:p w14:paraId="569B22BD" w14:textId="77777777" w:rsidR="00C112F9" w:rsidRDefault="00C112F9" w:rsidP="00C112F9"/>
        </w:tc>
        <w:tc>
          <w:tcPr>
            <w:tcW w:w="3306" w:type="dxa"/>
          </w:tcPr>
          <w:p w14:paraId="18907E43" w14:textId="77777777" w:rsidR="00C112F9" w:rsidRPr="00517E23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7A487C65" w14:textId="77777777" w:rsidR="00C112F9" w:rsidRPr="00517E23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49D92767" w14:textId="77777777" w:rsidR="00C112F9" w:rsidRPr="00517E23" w:rsidRDefault="00C112F9" w:rsidP="00C112F9">
            <w:pPr>
              <w:jc w:val="center"/>
            </w:pPr>
          </w:p>
        </w:tc>
      </w:tr>
      <w:tr w:rsidR="00C112F9" w14:paraId="5D54CFC3" w14:textId="77777777" w:rsidTr="00C112F9">
        <w:trPr>
          <w:trHeight w:val="193"/>
        </w:trPr>
        <w:tc>
          <w:tcPr>
            <w:tcW w:w="3306" w:type="dxa"/>
          </w:tcPr>
          <w:p w14:paraId="17B40A08" w14:textId="10094BA0" w:rsidR="00C112F9" w:rsidRDefault="00C112F9" w:rsidP="00C112F9">
            <w:r>
              <w:t>Race</w:t>
            </w:r>
            <w:r>
              <w:t>, n (%)</w:t>
            </w:r>
          </w:p>
        </w:tc>
        <w:tc>
          <w:tcPr>
            <w:tcW w:w="3306" w:type="dxa"/>
          </w:tcPr>
          <w:p w14:paraId="70F1805D" w14:textId="0019E9F6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7BD6571C" w14:textId="7B4423AF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68D8B997" w14:textId="0B55F27C" w:rsidR="00C112F9" w:rsidRDefault="00C112F9" w:rsidP="00C112F9">
            <w:pPr>
              <w:jc w:val="center"/>
            </w:pPr>
          </w:p>
        </w:tc>
      </w:tr>
      <w:tr w:rsidR="00C112F9" w14:paraId="48E7E9EE" w14:textId="77777777" w:rsidTr="00C112F9">
        <w:trPr>
          <w:trHeight w:val="193"/>
        </w:trPr>
        <w:tc>
          <w:tcPr>
            <w:tcW w:w="3306" w:type="dxa"/>
          </w:tcPr>
          <w:p w14:paraId="4B128EDD" w14:textId="459F4C39" w:rsidR="00C112F9" w:rsidRDefault="00C112F9" w:rsidP="00C112F9">
            <w:r>
              <w:t>&lt;As recorded in CRF, in alphabetical order&gt;</w:t>
            </w:r>
          </w:p>
        </w:tc>
        <w:tc>
          <w:tcPr>
            <w:tcW w:w="3306" w:type="dxa"/>
          </w:tcPr>
          <w:p w14:paraId="21FF90F9" w14:textId="5507E025" w:rsidR="00C112F9" w:rsidRDefault="00C112F9" w:rsidP="00C112F9">
            <w:pPr>
              <w:jc w:val="center"/>
            </w:pPr>
            <w:r w:rsidRPr="00E7344E">
              <w:t>xx (</w:t>
            </w:r>
            <w:proofErr w:type="spellStart"/>
            <w:r w:rsidRPr="00E7344E">
              <w:t>xx.x</w:t>
            </w:r>
            <w:proofErr w:type="spellEnd"/>
            <w:r w:rsidRPr="00E7344E">
              <w:t>)</w:t>
            </w:r>
          </w:p>
        </w:tc>
        <w:tc>
          <w:tcPr>
            <w:tcW w:w="3306" w:type="dxa"/>
          </w:tcPr>
          <w:p w14:paraId="64696E61" w14:textId="2A2ED82A" w:rsidR="00C112F9" w:rsidRDefault="00C112F9" w:rsidP="00C112F9">
            <w:pPr>
              <w:jc w:val="center"/>
            </w:pPr>
            <w:r w:rsidRPr="00E7344E">
              <w:t>xx (</w:t>
            </w:r>
            <w:proofErr w:type="spellStart"/>
            <w:r w:rsidRPr="00E7344E">
              <w:t>xx.x</w:t>
            </w:r>
            <w:proofErr w:type="spellEnd"/>
            <w:r w:rsidRPr="00E7344E">
              <w:t>)</w:t>
            </w:r>
          </w:p>
        </w:tc>
        <w:tc>
          <w:tcPr>
            <w:tcW w:w="3306" w:type="dxa"/>
          </w:tcPr>
          <w:p w14:paraId="3BBC7BD8" w14:textId="62278C3C" w:rsidR="00C112F9" w:rsidRDefault="00C112F9" w:rsidP="00C112F9">
            <w:pPr>
              <w:jc w:val="center"/>
            </w:pPr>
            <w:r w:rsidRPr="00E7344E">
              <w:t>xx (</w:t>
            </w:r>
            <w:proofErr w:type="spellStart"/>
            <w:r w:rsidRPr="00E7344E">
              <w:t>xx.x</w:t>
            </w:r>
            <w:proofErr w:type="spellEnd"/>
            <w:r w:rsidRPr="00E7344E">
              <w:t>)</w:t>
            </w:r>
          </w:p>
        </w:tc>
      </w:tr>
      <w:tr w:rsidR="00C112F9" w14:paraId="0337755C" w14:textId="77777777" w:rsidTr="00C112F9">
        <w:trPr>
          <w:trHeight w:val="193"/>
        </w:trPr>
        <w:tc>
          <w:tcPr>
            <w:tcW w:w="3306" w:type="dxa"/>
          </w:tcPr>
          <w:p w14:paraId="13EFB4B6" w14:textId="77777777" w:rsidR="00C112F9" w:rsidRDefault="00C112F9" w:rsidP="00C112F9"/>
        </w:tc>
        <w:tc>
          <w:tcPr>
            <w:tcW w:w="3306" w:type="dxa"/>
          </w:tcPr>
          <w:p w14:paraId="6DF45400" w14:textId="77777777" w:rsidR="00C112F9" w:rsidRPr="00E7344E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51477272" w14:textId="77777777" w:rsidR="00C112F9" w:rsidRPr="00E7344E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3CFE4F5D" w14:textId="77777777" w:rsidR="00C112F9" w:rsidRPr="00E7344E" w:rsidRDefault="00C112F9" w:rsidP="00C112F9">
            <w:pPr>
              <w:jc w:val="center"/>
            </w:pPr>
          </w:p>
        </w:tc>
      </w:tr>
      <w:tr w:rsidR="00C112F9" w14:paraId="1DBD30D4" w14:textId="77777777" w:rsidTr="00C112F9">
        <w:trPr>
          <w:trHeight w:val="388"/>
        </w:trPr>
        <w:tc>
          <w:tcPr>
            <w:tcW w:w="3306" w:type="dxa"/>
          </w:tcPr>
          <w:p w14:paraId="19B359FD" w14:textId="77777777" w:rsidR="00C112F9" w:rsidRDefault="00C112F9" w:rsidP="00C112F9">
            <w:r>
              <w:t>Baseline SBP (mmHg)</w:t>
            </w:r>
          </w:p>
        </w:tc>
        <w:tc>
          <w:tcPr>
            <w:tcW w:w="3306" w:type="dxa"/>
          </w:tcPr>
          <w:p w14:paraId="108FF2D7" w14:textId="1AD27C2B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7D63D0DB" w14:textId="0DD40BB9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79506EF2" w14:textId="49599C75" w:rsidR="00C112F9" w:rsidRDefault="00C112F9" w:rsidP="00C112F9">
            <w:pPr>
              <w:jc w:val="center"/>
            </w:pPr>
          </w:p>
        </w:tc>
      </w:tr>
      <w:tr w:rsidR="00C112F9" w14:paraId="08806A02" w14:textId="77777777" w:rsidTr="00C112F9">
        <w:trPr>
          <w:trHeight w:val="388"/>
        </w:trPr>
        <w:tc>
          <w:tcPr>
            <w:tcW w:w="3306" w:type="dxa"/>
          </w:tcPr>
          <w:p w14:paraId="7487A7BE" w14:textId="70E7AF75" w:rsidR="00C112F9" w:rsidRDefault="00C112F9" w:rsidP="00C112F9">
            <w:r>
              <w:t xml:space="preserve">    n</w:t>
            </w:r>
          </w:p>
        </w:tc>
        <w:tc>
          <w:tcPr>
            <w:tcW w:w="3306" w:type="dxa"/>
          </w:tcPr>
          <w:p w14:paraId="133B15EB" w14:textId="0342FFD6" w:rsidR="00C112F9" w:rsidRDefault="00C112F9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5CC48F71" w14:textId="3C5D709C" w:rsidR="00C112F9" w:rsidRDefault="00C112F9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7BBFCF4B" w14:textId="67B5EF88" w:rsidR="00C112F9" w:rsidRDefault="00C112F9" w:rsidP="00C112F9">
            <w:pPr>
              <w:jc w:val="center"/>
            </w:pPr>
            <w:r>
              <w:t>xx</w:t>
            </w:r>
          </w:p>
        </w:tc>
      </w:tr>
      <w:tr w:rsidR="00C112F9" w14:paraId="32B6FCA6" w14:textId="77777777" w:rsidTr="00C112F9">
        <w:trPr>
          <w:trHeight w:val="388"/>
        </w:trPr>
        <w:tc>
          <w:tcPr>
            <w:tcW w:w="3306" w:type="dxa"/>
          </w:tcPr>
          <w:p w14:paraId="644BC0C1" w14:textId="49B32399" w:rsidR="00C112F9" w:rsidRDefault="00C112F9" w:rsidP="00C112F9">
            <w:r>
              <w:t> </w:t>
            </w:r>
            <w:r>
              <w:t>Mean (SD)</w:t>
            </w:r>
          </w:p>
        </w:tc>
        <w:tc>
          <w:tcPr>
            <w:tcW w:w="3306" w:type="dxa"/>
          </w:tcPr>
          <w:p w14:paraId="492E92FD" w14:textId="786993B3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1AC9DCD0" w14:textId="0554222E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4D28D66D" w14:textId="07B004C6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</w:tr>
      <w:tr w:rsidR="00C112F9" w14:paraId="7DEC2BC6" w14:textId="77777777" w:rsidTr="00C112F9">
        <w:trPr>
          <w:trHeight w:val="48"/>
        </w:trPr>
        <w:tc>
          <w:tcPr>
            <w:tcW w:w="3306" w:type="dxa"/>
          </w:tcPr>
          <w:p w14:paraId="624DF392" w14:textId="06B3CD0A" w:rsidR="00C112F9" w:rsidRDefault="00C112F9" w:rsidP="00C112F9">
            <w:r>
              <w:t> </w:t>
            </w:r>
            <w:r>
              <w:t>Median (Min, Max)</w:t>
            </w:r>
          </w:p>
        </w:tc>
        <w:tc>
          <w:tcPr>
            <w:tcW w:w="3306" w:type="dxa"/>
          </w:tcPr>
          <w:p w14:paraId="6386016D" w14:textId="3ACDB972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26F1A730" w14:textId="015028D4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1FA7A831" w14:textId="7B3AFB65" w:rsidR="00C112F9" w:rsidRDefault="00C112F9" w:rsidP="00C112F9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</w:tr>
      <w:tr w:rsidR="00C112F9" w14:paraId="753B2C9D" w14:textId="77777777" w:rsidTr="00C112F9">
        <w:trPr>
          <w:trHeight w:val="48"/>
        </w:trPr>
        <w:tc>
          <w:tcPr>
            <w:tcW w:w="3306" w:type="dxa"/>
          </w:tcPr>
          <w:p w14:paraId="6E3FB857" w14:textId="77777777" w:rsidR="00C112F9" w:rsidRDefault="00C112F9" w:rsidP="00C112F9"/>
        </w:tc>
        <w:tc>
          <w:tcPr>
            <w:tcW w:w="3306" w:type="dxa"/>
          </w:tcPr>
          <w:p w14:paraId="1D8FE40F" w14:textId="77777777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342CD011" w14:textId="77777777" w:rsidR="00C112F9" w:rsidRDefault="00C112F9" w:rsidP="00C112F9">
            <w:pPr>
              <w:jc w:val="center"/>
            </w:pPr>
          </w:p>
        </w:tc>
        <w:tc>
          <w:tcPr>
            <w:tcW w:w="3306" w:type="dxa"/>
          </w:tcPr>
          <w:p w14:paraId="3636F3FE" w14:textId="77777777" w:rsidR="00C112F9" w:rsidRDefault="00C112F9" w:rsidP="00C112F9">
            <w:pPr>
              <w:jc w:val="center"/>
            </w:pPr>
          </w:p>
        </w:tc>
      </w:tr>
      <w:tr w:rsidR="00C112F9" w14:paraId="4C44ED66" w14:textId="77777777" w:rsidTr="00C112F9">
        <w:trPr>
          <w:trHeight w:val="48"/>
        </w:trPr>
        <w:tc>
          <w:tcPr>
            <w:tcW w:w="3306" w:type="dxa"/>
          </w:tcPr>
          <w:p w14:paraId="7E06F2AE" w14:textId="77777777" w:rsidR="00C112F9" w:rsidRDefault="00C112F9" w:rsidP="00C112F9">
            <w:r>
              <w:t>Baseline DBP (mmHg)</w:t>
            </w:r>
          </w:p>
        </w:tc>
        <w:tc>
          <w:tcPr>
            <w:tcW w:w="3306" w:type="dxa"/>
          </w:tcPr>
          <w:p w14:paraId="6B98E9DB" w14:textId="77777777" w:rsidR="00C112F9" w:rsidRDefault="00C112F9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64505F15" w14:textId="77777777" w:rsidR="00C112F9" w:rsidRDefault="00C112F9" w:rsidP="00C112F9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7A5C9173" w14:textId="77777777" w:rsidR="00C112F9" w:rsidRDefault="00C112F9" w:rsidP="00C112F9">
            <w:pPr>
              <w:jc w:val="center"/>
            </w:pPr>
            <w:r>
              <w:t>xx</w:t>
            </w:r>
          </w:p>
        </w:tc>
      </w:tr>
      <w:tr w:rsidR="009258DC" w14:paraId="4F8C41FA" w14:textId="77777777" w:rsidTr="00C112F9">
        <w:trPr>
          <w:trHeight w:val="48"/>
        </w:trPr>
        <w:tc>
          <w:tcPr>
            <w:tcW w:w="3306" w:type="dxa"/>
          </w:tcPr>
          <w:p w14:paraId="0ADE5270" w14:textId="10A90999" w:rsidR="009258DC" w:rsidRDefault="009258DC" w:rsidP="009258DC">
            <w:r>
              <w:t xml:space="preserve">    n</w:t>
            </w:r>
          </w:p>
        </w:tc>
        <w:tc>
          <w:tcPr>
            <w:tcW w:w="3306" w:type="dxa"/>
          </w:tcPr>
          <w:p w14:paraId="0E0D5AB2" w14:textId="3FE1EC80" w:rsidR="009258DC" w:rsidRDefault="009258DC" w:rsidP="009258DC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315D277F" w14:textId="593AD3FF" w:rsidR="009258DC" w:rsidRDefault="009258DC" w:rsidP="009258DC">
            <w:pPr>
              <w:jc w:val="center"/>
            </w:pPr>
            <w:r>
              <w:t>xx</w:t>
            </w:r>
          </w:p>
        </w:tc>
        <w:tc>
          <w:tcPr>
            <w:tcW w:w="3306" w:type="dxa"/>
          </w:tcPr>
          <w:p w14:paraId="5DC0FBE4" w14:textId="40E3D440" w:rsidR="009258DC" w:rsidRDefault="009258DC" w:rsidP="009258DC">
            <w:pPr>
              <w:jc w:val="center"/>
            </w:pPr>
            <w:r>
              <w:t>xx</w:t>
            </w:r>
          </w:p>
        </w:tc>
      </w:tr>
      <w:tr w:rsidR="009258DC" w14:paraId="4E167390" w14:textId="77777777" w:rsidTr="00C112F9">
        <w:trPr>
          <w:trHeight w:val="48"/>
        </w:trPr>
        <w:tc>
          <w:tcPr>
            <w:tcW w:w="3306" w:type="dxa"/>
          </w:tcPr>
          <w:p w14:paraId="08590A27" w14:textId="7F526354" w:rsidR="009258DC" w:rsidRDefault="009258DC" w:rsidP="009258DC">
            <w:r>
              <w:t> </w:t>
            </w:r>
            <w:r>
              <w:t>Mean (SD)</w:t>
            </w:r>
          </w:p>
        </w:tc>
        <w:tc>
          <w:tcPr>
            <w:tcW w:w="3306" w:type="dxa"/>
          </w:tcPr>
          <w:p w14:paraId="5AE72C12" w14:textId="16B983AE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71928754" w14:textId="65FD6EEB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  <w:tc>
          <w:tcPr>
            <w:tcW w:w="3306" w:type="dxa"/>
          </w:tcPr>
          <w:p w14:paraId="1D5E84B9" w14:textId="46951CDD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</w:t>
            </w:r>
            <w:proofErr w:type="spellEnd"/>
            <w:r>
              <w:t>)</w:t>
            </w:r>
          </w:p>
        </w:tc>
      </w:tr>
      <w:tr w:rsidR="009258DC" w14:paraId="5FDEC040" w14:textId="77777777" w:rsidTr="00C112F9">
        <w:trPr>
          <w:trHeight w:val="48"/>
        </w:trPr>
        <w:tc>
          <w:tcPr>
            <w:tcW w:w="3306" w:type="dxa"/>
          </w:tcPr>
          <w:p w14:paraId="05A22965" w14:textId="61812EEA" w:rsidR="009258DC" w:rsidRDefault="009258DC" w:rsidP="009258DC">
            <w:r>
              <w:t> </w:t>
            </w:r>
            <w:r>
              <w:t>Median (Min, Max)</w:t>
            </w:r>
          </w:p>
        </w:tc>
        <w:tc>
          <w:tcPr>
            <w:tcW w:w="3306" w:type="dxa"/>
          </w:tcPr>
          <w:p w14:paraId="391AAB35" w14:textId="33F19EAD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4F26EDD7" w14:textId="57611A41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3306" w:type="dxa"/>
          </w:tcPr>
          <w:p w14:paraId="237F25ED" w14:textId="43390D6C" w:rsidR="009258DC" w:rsidRDefault="009258DC" w:rsidP="009258DC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</w:tr>
    </w:tbl>
    <w:p w14:paraId="64AC5436" w14:textId="27EEA14B" w:rsidR="00310A4C" w:rsidRPr="00310A4C" w:rsidRDefault="00310A4C" w:rsidP="00310A4C">
      <w:pPr>
        <w:pStyle w:val="Sansinterligne"/>
      </w:pPr>
      <w:r w:rsidRPr="00310A4C">
        <w:t xml:space="preserve">DBP = diastolic blood pressure; </w:t>
      </w:r>
      <w:r>
        <w:t xml:space="preserve">ITT = Intent to </w:t>
      </w:r>
      <w:proofErr w:type="gramStart"/>
      <w:r>
        <w:t>treat ;</w:t>
      </w:r>
      <w:proofErr w:type="gramEnd"/>
      <w:r>
        <w:t xml:space="preserve"> </w:t>
      </w:r>
      <w:r w:rsidRPr="00310A4C">
        <w:t>SBP = systolic blood pressure; SD = standard deviation.</w:t>
      </w:r>
    </w:p>
    <w:p w14:paraId="422775D5" w14:textId="469A7610" w:rsidR="00310A4C" w:rsidRPr="00310A4C" w:rsidRDefault="00310A4C" w:rsidP="00310A4C">
      <w:pPr>
        <w:pStyle w:val="Sansinterligne"/>
      </w:pPr>
      <w:r w:rsidRPr="00310A4C">
        <w:lastRenderedPageBreak/>
        <w:t xml:space="preserve">Percentages are based on the number of subjects in the </w:t>
      </w:r>
      <w:r w:rsidR="00C92A36">
        <w:t>population</w:t>
      </w:r>
      <w:r w:rsidRPr="00310A4C">
        <w:t xml:space="preserve"> (denominator = N).</w:t>
      </w:r>
    </w:p>
    <w:p w14:paraId="1BBE3039" w14:textId="77777777" w:rsidR="00310A4C" w:rsidRDefault="00310A4C" w:rsidP="00310A4C">
      <w:pPr>
        <w:pStyle w:val="Sansinterligne"/>
      </w:pPr>
    </w:p>
    <w:p w14:paraId="0B544F61" w14:textId="14A7673C" w:rsidR="00D929AB" w:rsidRDefault="00FC5B16">
      <w:pPr>
        <w:pStyle w:val="Titre2"/>
      </w:pPr>
      <w:r>
        <w:t xml:space="preserve">Table 5.2 Subject Disposition — All </w:t>
      </w:r>
      <w:r w:rsidR="00B73DF1">
        <w:t>Screened</w:t>
      </w:r>
      <w:r>
        <w:t xml:space="preserve"> Subjects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02"/>
        <w:gridCol w:w="3021"/>
        <w:gridCol w:w="3663"/>
        <w:gridCol w:w="3663"/>
      </w:tblGrid>
      <w:tr w:rsidR="00D929AB" w14:paraId="18D587B0" w14:textId="77777777" w:rsidTr="00116059">
        <w:tc>
          <w:tcPr>
            <w:tcW w:w="2802" w:type="dxa"/>
          </w:tcPr>
          <w:p w14:paraId="3C75F03D" w14:textId="77777777" w:rsidR="00D929AB" w:rsidRDefault="00FC5B16" w:rsidP="00116059">
            <w:r>
              <w:t>Disposition Category</w:t>
            </w:r>
          </w:p>
        </w:tc>
        <w:tc>
          <w:tcPr>
            <w:tcW w:w="3021" w:type="dxa"/>
          </w:tcPr>
          <w:p w14:paraId="715C4477" w14:textId="77777777" w:rsidR="00D929AB" w:rsidRDefault="00FC5B16" w:rsidP="00310A4C">
            <w:pPr>
              <w:jc w:val="center"/>
            </w:pPr>
            <w:r>
              <w:t>CardiRelief (N=xx)</w:t>
            </w:r>
          </w:p>
          <w:p w14:paraId="138E3040" w14:textId="70D07B55" w:rsidR="00116059" w:rsidRDefault="00116059" w:rsidP="00310A4C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663" w:type="dxa"/>
          </w:tcPr>
          <w:p w14:paraId="47FB3B2C" w14:textId="77777777" w:rsidR="00D929AB" w:rsidRDefault="00FC5B16" w:rsidP="00310A4C">
            <w:pPr>
              <w:jc w:val="center"/>
            </w:pPr>
            <w:r>
              <w:t>Placebo (N=xx)</w:t>
            </w:r>
          </w:p>
          <w:p w14:paraId="50DDC3CB" w14:textId="0C19E253" w:rsidR="00116059" w:rsidRDefault="00116059" w:rsidP="00310A4C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663" w:type="dxa"/>
          </w:tcPr>
          <w:p w14:paraId="6B0F1F5A" w14:textId="77777777" w:rsidR="00D929AB" w:rsidRDefault="00FC5B16" w:rsidP="00310A4C">
            <w:pPr>
              <w:jc w:val="center"/>
            </w:pPr>
            <w:r>
              <w:t>Total (N=xx)</w:t>
            </w:r>
          </w:p>
          <w:p w14:paraId="66AD1397" w14:textId="3E32BBC7" w:rsidR="00116059" w:rsidRDefault="00116059" w:rsidP="00310A4C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</w:tr>
      <w:tr w:rsidR="00415FB1" w14:paraId="0A28A083" w14:textId="77777777" w:rsidTr="00116059">
        <w:tc>
          <w:tcPr>
            <w:tcW w:w="2802" w:type="dxa"/>
          </w:tcPr>
          <w:p w14:paraId="52C319C4" w14:textId="444113A0" w:rsidR="00415FB1" w:rsidRDefault="00415FB1" w:rsidP="00415FB1">
            <w:r>
              <w:t>Randomized (ITT)</w:t>
            </w:r>
          </w:p>
        </w:tc>
        <w:tc>
          <w:tcPr>
            <w:tcW w:w="3021" w:type="dxa"/>
          </w:tcPr>
          <w:p w14:paraId="21C06233" w14:textId="4D409588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6C840AE0" w14:textId="1E38B42B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20A2371A" w14:textId="64765D62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  <w:tr w:rsidR="00415FB1" w14:paraId="0B121EC6" w14:textId="77777777" w:rsidTr="00116059">
        <w:tc>
          <w:tcPr>
            <w:tcW w:w="2802" w:type="dxa"/>
          </w:tcPr>
          <w:p w14:paraId="53A280AE" w14:textId="77777777" w:rsidR="00415FB1" w:rsidRDefault="00415FB1" w:rsidP="00415FB1">
            <w:r>
              <w:t>Completed</w:t>
            </w:r>
          </w:p>
        </w:tc>
        <w:tc>
          <w:tcPr>
            <w:tcW w:w="3021" w:type="dxa"/>
          </w:tcPr>
          <w:p w14:paraId="1C2F6ACE" w14:textId="67D9D4F3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62212146" w14:textId="2EB255D0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2C065C5D" w14:textId="315D071A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  <w:tr w:rsidR="00415FB1" w14:paraId="4D8363AA" w14:textId="77777777" w:rsidTr="00116059">
        <w:tc>
          <w:tcPr>
            <w:tcW w:w="2802" w:type="dxa"/>
          </w:tcPr>
          <w:p w14:paraId="5133543E" w14:textId="77777777" w:rsidR="00415FB1" w:rsidRDefault="00415FB1" w:rsidP="00415FB1">
            <w:r>
              <w:t>Discontinued</w:t>
            </w:r>
          </w:p>
        </w:tc>
        <w:tc>
          <w:tcPr>
            <w:tcW w:w="3021" w:type="dxa"/>
          </w:tcPr>
          <w:p w14:paraId="39339ED9" w14:textId="57BC48FA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0C61B9E3" w14:textId="3D7BE18F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1C24DEC8" w14:textId="159FE57D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  <w:tr w:rsidR="00415FB1" w14:paraId="32D51E97" w14:textId="77777777" w:rsidTr="00116059">
        <w:tc>
          <w:tcPr>
            <w:tcW w:w="2802" w:type="dxa"/>
          </w:tcPr>
          <w:p w14:paraId="449355C3" w14:textId="254058AB" w:rsidR="00415FB1" w:rsidRDefault="00415FB1" w:rsidP="00415FB1">
            <w:r>
              <w:t>- Adverse Event</w:t>
            </w:r>
          </w:p>
        </w:tc>
        <w:tc>
          <w:tcPr>
            <w:tcW w:w="3021" w:type="dxa"/>
          </w:tcPr>
          <w:p w14:paraId="634DEDFC" w14:textId="12EA5ECF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3FAFB5B6" w14:textId="2695360D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52DAE6CD" w14:textId="01E59501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  <w:tr w:rsidR="00415FB1" w14:paraId="35959C38" w14:textId="77777777" w:rsidTr="00116059">
        <w:tc>
          <w:tcPr>
            <w:tcW w:w="2802" w:type="dxa"/>
          </w:tcPr>
          <w:p w14:paraId="350351B6" w14:textId="309653B1" w:rsidR="00415FB1" w:rsidRDefault="00415FB1" w:rsidP="00415FB1">
            <w:r>
              <w:t>- Lack of Efficacy</w:t>
            </w:r>
          </w:p>
        </w:tc>
        <w:tc>
          <w:tcPr>
            <w:tcW w:w="3021" w:type="dxa"/>
          </w:tcPr>
          <w:p w14:paraId="5B627833" w14:textId="79E7EE58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6BAA287F" w14:textId="5ABF824F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79E08685" w14:textId="7BBBB985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  <w:tr w:rsidR="00415FB1" w14:paraId="643D53E0" w14:textId="77777777" w:rsidTr="00116059">
        <w:tc>
          <w:tcPr>
            <w:tcW w:w="2802" w:type="dxa"/>
          </w:tcPr>
          <w:p w14:paraId="4796EC95" w14:textId="1215704A" w:rsidR="00415FB1" w:rsidRDefault="00415FB1" w:rsidP="00415FB1">
            <w:r>
              <w:t>- Withdrawal of Consent</w:t>
            </w:r>
          </w:p>
        </w:tc>
        <w:tc>
          <w:tcPr>
            <w:tcW w:w="3021" w:type="dxa"/>
          </w:tcPr>
          <w:p w14:paraId="03FEDA9D" w14:textId="5B66EDA4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63155B47" w14:textId="411184F7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  <w:tc>
          <w:tcPr>
            <w:tcW w:w="3663" w:type="dxa"/>
          </w:tcPr>
          <w:p w14:paraId="455B8D02" w14:textId="2016839D" w:rsidR="00415FB1" w:rsidRDefault="00415FB1" w:rsidP="00415FB1">
            <w:pPr>
              <w:jc w:val="center"/>
            </w:pPr>
            <w:r w:rsidRPr="00250250">
              <w:t>xx (</w:t>
            </w:r>
            <w:proofErr w:type="spellStart"/>
            <w:r w:rsidRPr="00250250">
              <w:t>xx.x</w:t>
            </w:r>
            <w:proofErr w:type="spellEnd"/>
            <w:r w:rsidRPr="00250250">
              <w:t>)</w:t>
            </w:r>
          </w:p>
        </w:tc>
      </w:tr>
    </w:tbl>
    <w:p w14:paraId="59813683" w14:textId="49FE3903" w:rsidR="00871731" w:rsidRDefault="00871731" w:rsidP="00871731">
      <w:pPr>
        <w:pStyle w:val="Sansinterligne"/>
      </w:pPr>
      <w:r>
        <w:t>ITT = Intent to treat</w:t>
      </w:r>
    </w:p>
    <w:p w14:paraId="3B10D73D" w14:textId="1CF2D257" w:rsidR="00871731" w:rsidRDefault="00871731" w:rsidP="00871731">
      <w:pPr>
        <w:pStyle w:val="Sansinterligne"/>
      </w:pPr>
      <w:r w:rsidRPr="00310A4C">
        <w:t>Percentages are based on the</w:t>
      </w:r>
      <w:r>
        <w:t xml:space="preserve"> total</w:t>
      </w:r>
      <w:r w:rsidRPr="00310A4C">
        <w:t xml:space="preserve"> number of subjects </w:t>
      </w:r>
      <w:r>
        <w:t>screened</w:t>
      </w:r>
      <w:r w:rsidR="00B73DF1">
        <w:t xml:space="preserve"> (N)</w:t>
      </w:r>
    </w:p>
    <w:p w14:paraId="1FC7A386" w14:textId="06DCA3B6" w:rsidR="00D929AB" w:rsidRDefault="00FC5B16">
      <w:pPr>
        <w:pStyle w:val="Titre2"/>
      </w:pPr>
      <w:r>
        <w:t>Table 14.2.1 Primary Efficacy Analysis: Change from Baseline in SBP (</w:t>
      </w:r>
      <w:proofErr w:type="gramStart"/>
      <w:r>
        <w:t>MMRM) —</w:t>
      </w:r>
      <w:proofErr w:type="gramEnd"/>
      <w:r>
        <w:t xml:space="preserve"> ITT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D929AB" w14:paraId="0DA001F0" w14:textId="77777777">
        <w:tc>
          <w:tcPr>
            <w:tcW w:w="1440" w:type="dxa"/>
          </w:tcPr>
          <w:p w14:paraId="48D91BC7" w14:textId="77777777" w:rsidR="00D929AB" w:rsidRDefault="00FC5B16">
            <w:r>
              <w:t>Visit</w:t>
            </w:r>
          </w:p>
        </w:tc>
        <w:tc>
          <w:tcPr>
            <w:tcW w:w="1440" w:type="dxa"/>
          </w:tcPr>
          <w:p w14:paraId="4C0B81CD" w14:textId="77777777" w:rsidR="00D929AB" w:rsidRDefault="00FC5B16">
            <w:r>
              <w:t>Treatment</w:t>
            </w:r>
          </w:p>
        </w:tc>
        <w:tc>
          <w:tcPr>
            <w:tcW w:w="1440" w:type="dxa"/>
          </w:tcPr>
          <w:p w14:paraId="707F6D83" w14:textId="3B132284" w:rsidR="00D929AB" w:rsidRDefault="00FC5B16">
            <w:r>
              <w:t>LS Mean</w:t>
            </w:r>
            <w:r>
              <w:t xml:space="preserve"> (mmHg)</w:t>
            </w:r>
          </w:p>
        </w:tc>
        <w:tc>
          <w:tcPr>
            <w:tcW w:w="1440" w:type="dxa"/>
          </w:tcPr>
          <w:p w14:paraId="639924D6" w14:textId="77777777" w:rsidR="00D929AB" w:rsidRDefault="00FC5B16">
            <w:r>
              <w:t>SE</w:t>
            </w:r>
          </w:p>
        </w:tc>
        <w:tc>
          <w:tcPr>
            <w:tcW w:w="1440" w:type="dxa"/>
          </w:tcPr>
          <w:p w14:paraId="05271577" w14:textId="77777777" w:rsidR="00D929AB" w:rsidRDefault="00FC5B16">
            <w:r>
              <w:t>95% CI</w:t>
            </w:r>
          </w:p>
        </w:tc>
        <w:tc>
          <w:tcPr>
            <w:tcW w:w="1440" w:type="dxa"/>
          </w:tcPr>
          <w:p w14:paraId="476F230A" w14:textId="77777777" w:rsidR="00D929AB" w:rsidRDefault="00FC5B16">
            <w:r>
              <w:t>p-value</w:t>
            </w:r>
          </w:p>
        </w:tc>
      </w:tr>
      <w:tr w:rsidR="00D929AB" w14:paraId="18C5D341" w14:textId="77777777">
        <w:tc>
          <w:tcPr>
            <w:tcW w:w="1440" w:type="dxa"/>
          </w:tcPr>
          <w:p w14:paraId="4E771CB8" w14:textId="77777777" w:rsidR="00D929AB" w:rsidRDefault="00FC5B16">
            <w:r>
              <w:t>Week 4</w:t>
            </w:r>
          </w:p>
        </w:tc>
        <w:tc>
          <w:tcPr>
            <w:tcW w:w="1440" w:type="dxa"/>
          </w:tcPr>
          <w:p w14:paraId="4A959217" w14:textId="0C61362F" w:rsidR="00D929AB" w:rsidRDefault="00415FB1">
            <w:r>
              <w:t>Placebo</w:t>
            </w:r>
          </w:p>
        </w:tc>
        <w:tc>
          <w:tcPr>
            <w:tcW w:w="1440" w:type="dxa"/>
          </w:tcPr>
          <w:p w14:paraId="67124EA0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445F3AE6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14635D2D" w14:textId="7B6F2213" w:rsidR="00D929AB" w:rsidRDefault="00415FB1">
            <w:proofErr w:type="spellStart"/>
            <w:proofErr w:type="gramStart"/>
            <w:r>
              <w:t>x</w:t>
            </w:r>
            <w:r w:rsidR="00FC5B16">
              <w:t>x</w:t>
            </w:r>
            <w:r>
              <w:t>,xx</w:t>
            </w:r>
            <w:proofErr w:type="spellEnd"/>
            <w:proofErr w:type="gramEnd"/>
          </w:p>
        </w:tc>
        <w:tc>
          <w:tcPr>
            <w:tcW w:w="1440" w:type="dxa"/>
          </w:tcPr>
          <w:p w14:paraId="42FA5619" w14:textId="77777777" w:rsidR="00D929AB" w:rsidRDefault="00FC5B16">
            <w:r>
              <w:t>xx</w:t>
            </w:r>
          </w:p>
        </w:tc>
      </w:tr>
      <w:tr w:rsidR="006F3886" w14:paraId="6CCF10DD" w14:textId="77777777">
        <w:tc>
          <w:tcPr>
            <w:tcW w:w="1440" w:type="dxa"/>
          </w:tcPr>
          <w:p w14:paraId="3162A488" w14:textId="77777777" w:rsidR="006F3886" w:rsidRDefault="006F3886" w:rsidP="006F3886"/>
        </w:tc>
        <w:tc>
          <w:tcPr>
            <w:tcW w:w="1440" w:type="dxa"/>
          </w:tcPr>
          <w:p w14:paraId="304EC535" w14:textId="55DF2134" w:rsidR="006F3886" w:rsidRDefault="006F3886" w:rsidP="006F3886">
            <w:proofErr w:type="spellStart"/>
            <w:r>
              <w:t>CardiRelief</w:t>
            </w:r>
            <w:proofErr w:type="spellEnd"/>
          </w:p>
        </w:tc>
        <w:tc>
          <w:tcPr>
            <w:tcW w:w="1440" w:type="dxa"/>
          </w:tcPr>
          <w:p w14:paraId="58F046E3" w14:textId="38333FD7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14DC5AFE" w14:textId="2124E4FD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649B84A8" w14:textId="1F717522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3D3D1EB0" w14:textId="5EA76E2B" w:rsidR="006F3886" w:rsidRDefault="006F3886" w:rsidP="006F3886">
            <w:r>
              <w:t>xx</w:t>
            </w:r>
          </w:p>
        </w:tc>
      </w:tr>
      <w:tr w:rsidR="006F3886" w14:paraId="74F0D684" w14:textId="77777777">
        <w:tc>
          <w:tcPr>
            <w:tcW w:w="1440" w:type="dxa"/>
          </w:tcPr>
          <w:p w14:paraId="324DCE1D" w14:textId="77777777" w:rsidR="006F3886" w:rsidRDefault="006F3886" w:rsidP="006F3886"/>
        </w:tc>
        <w:tc>
          <w:tcPr>
            <w:tcW w:w="1440" w:type="dxa"/>
          </w:tcPr>
          <w:p w14:paraId="6DE901C7" w14:textId="1F3EC999" w:rsidR="006F3886" w:rsidRDefault="006F3886" w:rsidP="006F3886">
            <w:r>
              <w:t>Difference</w:t>
            </w:r>
          </w:p>
        </w:tc>
        <w:tc>
          <w:tcPr>
            <w:tcW w:w="1440" w:type="dxa"/>
          </w:tcPr>
          <w:p w14:paraId="1EF627EE" w14:textId="583A5923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64669A05" w14:textId="517A74AC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4F2F935F" w14:textId="61DAC5F8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6F359061" w14:textId="20E9B2FB" w:rsidR="006F3886" w:rsidRDefault="006F3886" w:rsidP="006F3886">
            <w:r>
              <w:t>xx</w:t>
            </w:r>
          </w:p>
        </w:tc>
      </w:tr>
      <w:tr w:rsidR="00D929AB" w14:paraId="300A5D51" w14:textId="77777777">
        <w:tc>
          <w:tcPr>
            <w:tcW w:w="1440" w:type="dxa"/>
          </w:tcPr>
          <w:p w14:paraId="784613BD" w14:textId="77777777" w:rsidR="00D929AB" w:rsidRDefault="00FC5B16">
            <w:r>
              <w:t>Week 8</w:t>
            </w:r>
          </w:p>
        </w:tc>
        <w:tc>
          <w:tcPr>
            <w:tcW w:w="1440" w:type="dxa"/>
          </w:tcPr>
          <w:p w14:paraId="33704388" w14:textId="7D64FC07" w:rsidR="00D929AB" w:rsidRDefault="00415FB1">
            <w:r>
              <w:t>Placebo</w:t>
            </w:r>
          </w:p>
        </w:tc>
        <w:tc>
          <w:tcPr>
            <w:tcW w:w="1440" w:type="dxa"/>
          </w:tcPr>
          <w:p w14:paraId="74DB7445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2208804B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B2E6F39" w14:textId="6545DA61" w:rsidR="00D929AB" w:rsidRDefault="00415FB1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7F6DBD76" w14:textId="77777777" w:rsidR="00D929AB" w:rsidRDefault="00FC5B16">
            <w:r>
              <w:t>xx</w:t>
            </w:r>
          </w:p>
        </w:tc>
      </w:tr>
      <w:tr w:rsidR="006F3886" w14:paraId="2BD90129" w14:textId="77777777">
        <w:tc>
          <w:tcPr>
            <w:tcW w:w="1440" w:type="dxa"/>
          </w:tcPr>
          <w:p w14:paraId="637308F0" w14:textId="77777777" w:rsidR="006F3886" w:rsidRDefault="006F3886" w:rsidP="006F3886"/>
        </w:tc>
        <w:tc>
          <w:tcPr>
            <w:tcW w:w="1440" w:type="dxa"/>
          </w:tcPr>
          <w:p w14:paraId="4F2AC6F6" w14:textId="6C09AFBD" w:rsidR="006F3886" w:rsidRDefault="006F3886" w:rsidP="006F3886">
            <w:proofErr w:type="spellStart"/>
            <w:r>
              <w:t>CardiRelief</w:t>
            </w:r>
            <w:proofErr w:type="spellEnd"/>
          </w:p>
        </w:tc>
        <w:tc>
          <w:tcPr>
            <w:tcW w:w="1440" w:type="dxa"/>
          </w:tcPr>
          <w:p w14:paraId="371FBB29" w14:textId="1040F1E1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575BEE08" w14:textId="268C0DCC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7CC79673" w14:textId="65FA0268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0FE3A90D" w14:textId="433B2B92" w:rsidR="006F3886" w:rsidRDefault="006F3886" w:rsidP="006F3886">
            <w:r>
              <w:t>xx</w:t>
            </w:r>
          </w:p>
        </w:tc>
      </w:tr>
      <w:tr w:rsidR="006F3886" w14:paraId="058B94E5" w14:textId="77777777">
        <w:tc>
          <w:tcPr>
            <w:tcW w:w="1440" w:type="dxa"/>
          </w:tcPr>
          <w:p w14:paraId="6F4ECDA7" w14:textId="77777777" w:rsidR="006F3886" w:rsidRDefault="006F3886" w:rsidP="006F3886"/>
        </w:tc>
        <w:tc>
          <w:tcPr>
            <w:tcW w:w="1440" w:type="dxa"/>
          </w:tcPr>
          <w:p w14:paraId="3D347A67" w14:textId="3DB28E65" w:rsidR="006F3886" w:rsidRDefault="006F3886" w:rsidP="006F3886">
            <w:r>
              <w:t>Difference</w:t>
            </w:r>
          </w:p>
        </w:tc>
        <w:tc>
          <w:tcPr>
            <w:tcW w:w="1440" w:type="dxa"/>
          </w:tcPr>
          <w:p w14:paraId="21488947" w14:textId="50034712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76C723AF" w14:textId="28CA5EDF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50B0E7EF" w14:textId="76A668F9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2DBEA34D" w14:textId="69162219" w:rsidR="006F3886" w:rsidRDefault="006F3886" w:rsidP="006F3886">
            <w:r>
              <w:t>xx</w:t>
            </w:r>
          </w:p>
        </w:tc>
      </w:tr>
      <w:tr w:rsidR="00D929AB" w14:paraId="6854FDA7" w14:textId="77777777">
        <w:tc>
          <w:tcPr>
            <w:tcW w:w="1440" w:type="dxa"/>
          </w:tcPr>
          <w:p w14:paraId="18AAB33C" w14:textId="77777777" w:rsidR="00D929AB" w:rsidRDefault="00FC5B16">
            <w:r>
              <w:t>Week 12</w:t>
            </w:r>
          </w:p>
        </w:tc>
        <w:tc>
          <w:tcPr>
            <w:tcW w:w="1440" w:type="dxa"/>
          </w:tcPr>
          <w:p w14:paraId="67AAD139" w14:textId="0B47CA60" w:rsidR="00D929AB" w:rsidRDefault="00415FB1">
            <w:r>
              <w:t>Placebo</w:t>
            </w:r>
          </w:p>
        </w:tc>
        <w:tc>
          <w:tcPr>
            <w:tcW w:w="1440" w:type="dxa"/>
          </w:tcPr>
          <w:p w14:paraId="1F295C0A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10BCA76E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06FD87D" w14:textId="44338743" w:rsidR="00D929AB" w:rsidRDefault="00415FB1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4DD10FB9" w14:textId="77777777" w:rsidR="00D929AB" w:rsidRDefault="00FC5B16">
            <w:r>
              <w:t>xx</w:t>
            </w:r>
          </w:p>
        </w:tc>
      </w:tr>
      <w:tr w:rsidR="006F3886" w14:paraId="112AEFF7" w14:textId="77777777">
        <w:tc>
          <w:tcPr>
            <w:tcW w:w="1440" w:type="dxa"/>
          </w:tcPr>
          <w:p w14:paraId="677E51E4" w14:textId="77777777" w:rsidR="006F3886" w:rsidRDefault="006F3886" w:rsidP="006F3886"/>
        </w:tc>
        <w:tc>
          <w:tcPr>
            <w:tcW w:w="1440" w:type="dxa"/>
          </w:tcPr>
          <w:p w14:paraId="74188E96" w14:textId="4AA7DC6C" w:rsidR="006F3886" w:rsidRDefault="006F3886" w:rsidP="006F3886">
            <w:proofErr w:type="spellStart"/>
            <w:r>
              <w:t>CardiRelief</w:t>
            </w:r>
            <w:proofErr w:type="spellEnd"/>
          </w:p>
        </w:tc>
        <w:tc>
          <w:tcPr>
            <w:tcW w:w="1440" w:type="dxa"/>
          </w:tcPr>
          <w:p w14:paraId="6D230CDF" w14:textId="29DA9418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74B1B4EE" w14:textId="4170143E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6076FA48" w14:textId="03C558DB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4F6C84AE" w14:textId="44EE843A" w:rsidR="006F3886" w:rsidRDefault="006F3886" w:rsidP="006F3886">
            <w:r>
              <w:t>xx</w:t>
            </w:r>
          </w:p>
        </w:tc>
      </w:tr>
      <w:tr w:rsidR="006F3886" w14:paraId="2F9E8649" w14:textId="77777777">
        <w:tc>
          <w:tcPr>
            <w:tcW w:w="1440" w:type="dxa"/>
          </w:tcPr>
          <w:p w14:paraId="7153B38A" w14:textId="77777777" w:rsidR="006F3886" w:rsidRDefault="006F3886" w:rsidP="006F3886"/>
        </w:tc>
        <w:tc>
          <w:tcPr>
            <w:tcW w:w="1440" w:type="dxa"/>
          </w:tcPr>
          <w:p w14:paraId="331BB736" w14:textId="060D90BC" w:rsidR="006F3886" w:rsidRDefault="006F3886" w:rsidP="006F3886">
            <w:r>
              <w:t>Difference</w:t>
            </w:r>
          </w:p>
        </w:tc>
        <w:tc>
          <w:tcPr>
            <w:tcW w:w="1440" w:type="dxa"/>
          </w:tcPr>
          <w:p w14:paraId="495052AE" w14:textId="0D538788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2980C2AA" w14:textId="58831371" w:rsidR="006F3886" w:rsidRDefault="006F3886" w:rsidP="006F3886">
            <w:r>
              <w:t>xx</w:t>
            </w:r>
          </w:p>
        </w:tc>
        <w:tc>
          <w:tcPr>
            <w:tcW w:w="1440" w:type="dxa"/>
          </w:tcPr>
          <w:p w14:paraId="4BB8CB59" w14:textId="378DC83E" w:rsidR="006F3886" w:rsidRDefault="006F3886" w:rsidP="006F3886">
            <w:proofErr w:type="spellStart"/>
            <w:proofErr w:type="gramStart"/>
            <w:r>
              <w:t>xx,xx</w:t>
            </w:r>
            <w:proofErr w:type="spellEnd"/>
            <w:proofErr w:type="gramEnd"/>
          </w:p>
        </w:tc>
        <w:tc>
          <w:tcPr>
            <w:tcW w:w="1440" w:type="dxa"/>
          </w:tcPr>
          <w:p w14:paraId="0B5DFC23" w14:textId="5547C578" w:rsidR="006F3886" w:rsidRDefault="006F3886" w:rsidP="006F3886">
            <w:r>
              <w:t>xx</w:t>
            </w:r>
          </w:p>
        </w:tc>
      </w:tr>
    </w:tbl>
    <w:p w14:paraId="3C4244C2" w14:textId="77777777" w:rsidR="000611BC" w:rsidRDefault="000611BC" w:rsidP="000611BC">
      <w:pPr>
        <w:pStyle w:val="Sansinterligne"/>
      </w:pPr>
      <w:r>
        <w:t>CI = confidence interval; LS = least squares; MMRM = mixed model for repeated measures; SBP = systolic blood pressure; SE = standard error.</w:t>
      </w:r>
    </w:p>
    <w:p w14:paraId="5843E362" w14:textId="298BC120" w:rsidR="000611BC" w:rsidRDefault="000611BC" w:rsidP="000611BC">
      <w:pPr>
        <w:pStyle w:val="Sansinterligne"/>
      </w:pPr>
      <w:r>
        <w:t>Estimates are from an MMRM including treatment group, visit, and treatment-by-visit interaction as fixed effects, baseline SBP as a covariate, and subject as a random effect. An unstructured covariance matrix was used to model within-subject errors.</w:t>
      </w:r>
    </w:p>
    <w:p w14:paraId="1F93DA85" w14:textId="681A693B" w:rsidR="00D929AB" w:rsidRDefault="00FC5B16">
      <w:pPr>
        <w:pStyle w:val="Titre2"/>
      </w:pPr>
      <w:r>
        <w:lastRenderedPageBreak/>
        <w:t>Table 14.3.1 Adverse Events by System Organ Class and Preferred Term 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D929AB" w14:paraId="4C324E1E" w14:textId="77777777">
        <w:tc>
          <w:tcPr>
            <w:tcW w:w="2160" w:type="dxa"/>
          </w:tcPr>
          <w:p w14:paraId="0632D48C" w14:textId="77777777" w:rsidR="00D929AB" w:rsidRDefault="00FC5B16">
            <w:r>
              <w:t>System Organ Class / Preferred Term</w:t>
            </w:r>
          </w:p>
        </w:tc>
        <w:tc>
          <w:tcPr>
            <w:tcW w:w="2160" w:type="dxa"/>
          </w:tcPr>
          <w:p w14:paraId="6710A31F" w14:textId="77777777" w:rsidR="00D929AB" w:rsidRDefault="00FC5B16">
            <w:r>
              <w:t>CardiRelief (N=xx)</w:t>
            </w:r>
          </w:p>
        </w:tc>
        <w:tc>
          <w:tcPr>
            <w:tcW w:w="2160" w:type="dxa"/>
          </w:tcPr>
          <w:p w14:paraId="044ED92C" w14:textId="77777777" w:rsidR="00D929AB" w:rsidRDefault="00FC5B16">
            <w:r>
              <w:t>Placebo (N=xx)</w:t>
            </w:r>
          </w:p>
        </w:tc>
        <w:tc>
          <w:tcPr>
            <w:tcW w:w="2160" w:type="dxa"/>
          </w:tcPr>
          <w:p w14:paraId="5FEE1897" w14:textId="77777777" w:rsidR="00D929AB" w:rsidRDefault="00FC5B16">
            <w:r>
              <w:t>Total (N=xx)</w:t>
            </w:r>
          </w:p>
        </w:tc>
      </w:tr>
      <w:tr w:rsidR="00C92A36" w14:paraId="68431B4F" w14:textId="77777777">
        <w:tc>
          <w:tcPr>
            <w:tcW w:w="2160" w:type="dxa"/>
          </w:tcPr>
          <w:p w14:paraId="7B5A3D94" w14:textId="77777777" w:rsidR="00C92A36" w:rsidRDefault="00C92A36" w:rsidP="00C92A36"/>
        </w:tc>
        <w:tc>
          <w:tcPr>
            <w:tcW w:w="2160" w:type="dxa"/>
          </w:tcPr>
          <w:p w14:paraId="4FF94E80" w14:textId="77777777" w:rsidR="00C92A36" w:rsidRPr="006F5AC7" w:rsidRDefault="00C92A36" w:rsidP="00C92A36"/>
        </w:tc>
        <w:tc>
          <w:tcPr>
            <w:tcW w:w="2160" w:type="dxa"/>
          </w:tcPr>
          <w:p w14:paraId="2A456888" w14:textId="77777777" w:rsidR="00C92A36" w:rsidRPr="006F5AC7" w:rsidRDefault="00C92A36" w:rsidP="00C92A36"/>
        </w:tc>
        <w:tc>
          <w:tcPr>
            <w:tcW w:w="2160" w:type="dxa"/>
          </w:tcPr>
          <w:p w14:paraId="43C7EFB0" w14:textId="77777777" w:rsidR="00C92A36" w:rsidRPr="006F5AC7" w:rsidRDefault="00C92A36" w:rsidP="00C92A36"/>
        </w:tc>
      </w:tr>
      <w:tr w:rsidR="00C92A36" w14:paraId="1D9A0ED3" w14:textId="77777777">
        <w:tc>
          <w:tcPr>
            <w:tcW w:w="2160" w:type="dxa"/>
          </w:tcPr>
          <w:p w14:paraId="180DAC27" w14:textId="5529E5D8" w:rsidR="00C92A36" w:rsidRDefault="00C92A36" w:rsidP="00C92A36">
            <w:r>
              <w:t>Any AE</w:t>
            </w:r>
          </w:p>
        </w:tc>
        <w:tc>
          <w:tcPr>
            <w:tcW w:w="2160" w:type="dxa"/>
          </w:tcPr>
          <w:p w14:paraId="5F920385" w14:textId="7844CC48" w:rsidR="00C92A36" w:rsidRPr="006F5AC7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7F9DFDB9" w14:textId="025DEE4E" w:rsidR="00C92A36" w:rsidRPr="006F5AC7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B1B9E70" w14:textId="688BDB75" w:rsidR="00C92A36" w:rsidRPr="006F5AC7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C92A36" w14:paraId="7F5695AD" w14:textId="77777777">
        <w:tc>
          <w:tcPr>
            <w:tcW w:w="2160" w:type="dxa"/>
          </w:tcPr>
          <w:p w14:paraId="02EAFE5D" w14:textId="77777777" w:rsidR="00C92A36" w:rsidRDefault="00C92A36" w:rsidP="00C92A36"/>
        </w:tc>
        <w:tc>
          <w:tcPr>
            <w:tcW w:w="2160" w:type="dxa"/>
          </w:tcPr>
          <w:p w14:paraId="0C2CDA47" w14:textId="77777777" w:rsidR="00C92A36" w:rsidRPr="006F5AC7" w:rsidRDefault="00C92A36" w:rsidP="00C92A36">
            <w:pPr>
              <w:jc w:val="center"/>
            </w:pPr>
          </w:p>
        </w:tc>
        <w:tc>
          <w:tcPr>
            <w:tcW w:w="2160" w:type="dxa"/>
          </w:tcPr>
          <w:p w14:paraId="2FBE9AE1" w14:textId="77777777" w:rsidR="00C92A36" w:rsidRPr="006F5AC7" w:rsidRDefault="00C92A36" w:rsidP="00C92A36">
            <w:pPr>
              <w:jc w:val="center"/>
            </w:pPr>
          </w:p>
        </w:tc>
        <w:tc>
          <w:tcPr>
            <w:tcW w:w="2160" w:type="dxa"/>
          </w:tcPr>
          <w:p w14:paraId="3E488657" w14:textId="77777777" w:rsidR="00C92A36" w:rsidRPr="006F5AC7" w:rsidRDefault="00C92A36" w:rsidP="00C92A36">
            <w:pPr>
              <w:jc w:val="center"/>
            </w:pPr>
          </w:p>
        </w:tc>
      </w:tr>
      <w:tr w:rsidR="00C92A36" w14:paraId="6E3F438C" w14:textId="77777777">
        <w:tc>
          <w:tcPr>
            <w:tcW w:w="2160" w:type="dxa"/>
          </w:tcPr>
          <w:p w14:paraId="40EBB901" w14:textId="48F680CF" w:rsidR="00C92A36" w:rsidRDefault="00C92A36" w:rsidP="00C92A36">
            <w:r>
              <w:t>SOC</w:t>
            </w:r>
          </w:p>
        </w:tc>
        <w:tc>
          <w:tcPr>
            <w:tcW w:w="2160" w:type="dxa"/>
          </w:tcPr>
          <w:p w14:paraId="2E25289E" w14:textId="40B1F81D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293F34A" w14:textId="0FBC3E18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0E93912" w14:textId="2420AE8F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C92A36" w14:paraId="29BE9C4C" w14:textId="77777777">
        <w:tc>
          <w:tcPr>
            <w:tcW w:w="2160" w:type="dxa"/>
          </w:tcPr>
          <w:p w14:paraId="0C0F542A" w14:textId="2388A53B" w:rsidR="00C92A36" w:rsidRDefault="00C92A36" w:rsidP="00C92A36">
            <w:r>
              <w:t xml:space="preserve">  PT1</w:t>
            </w:r>
          </w:p>
        </w:tc>
        <w:tc>
          <w:tcPr>
            <w:tcW w:w="2160" w:type="dxa"/>
          </w:tcPr>
          <w:p w14:paraId="431C7DF0" w14:textId="37044641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3718403F" w14:textId="73C90397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3865857B" w14:textId="59BB28EC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C92A36" w14:paraId="516D0978" w14:textId="77777777">
        <w:tc>
          <w:tcPr>
            <w:tcW w:w="2160" w:type="dxa"/>
          </w:tcPr>
          <w:p w14:paraId="107ED692" w14:textId="3C74424A" w:rsidR="00C92A36" w:rsidRDefault="00C92A36" w:rsidP="00C92A36">
            <w:r>
              <w:t xml:space="preserve">  </w:t>
            </w:r>
            <w:r>
              <w:t>PT</w:t>
            </w:r>
            <w:r>
              <w:t>2</w:t>
            </w:r>
          </w:p>
        </w:tc>
        <w:tc>
          <w:tcPr>
            <w:tcW w:w="2160" w:type="dxa"/>
          </w:tcPr>
          <w:p w14:paraId="6CFA5309" w14:textId="5DA12906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5A5082B8" w14:textId="4B224987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5DB3AFD3" w14:textId="1BE98079" w:rsidR="00C92A36" w:rsidRDefault="00C92A36" w:rsidP="00C92A36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</w:tbl>
    <w:p w14:paraId="62193F7E" w14:textId="2D9C43FA" w:rsidR="00B71ED9" w:rsidRDefault="006D0D54" w:rsidP="00C92A36">
      <w:pPr>
        <w:pStyle w:val="Sansinterligne"/>
      </w:pPr>
      <w:r w:rsidRPr="006D0D54">
        <w:t>AE = adverse event; PT = preferred term; SOC = system organ class.</w:t>
      </w:r>
    </w:p>
    <w:p w14:paraId="576EA471" w14:textId="4B0D8E4F" w:rsidR="00C92A36" w:rsidRPr="00310A4C" w:rsidRDefault="00C92A36" w:rsidP="00C92A36">
      <w:pPr>
        <w:pStyle w:val="Sansinterligne"/>
      </w:pPr>
      <w:r w:rsidRPr="00310A4C">
        <w:t xml:space="preserve">Percentages are based on the number of subjects in the </w:t>
      </w:r>
      <w:r>
        <w:t>population</w:t>
      </w:r>
      <w:r w:rsidRPr="00310A4C">
        <w:t xml:space="preserve"> (denominator = N).</w:t>
      </w:r>
    </w:p>
    <w:p w14:paraId="18300988" w14:textId="21656CD9" w:rsidR="00C92A36" w:rsidRDefault="00B71ED9" w:rsidP="00C92A36">
      <w:pPr>
        <w:pStyle w:val="Sansinterligne"/>
      </w:pPr>
      <w:r>
        <w:t>Subjects counted once by SOC/PT</w:t>
      </w:r>
    </w:p>
    <w:p w14:paraId="5C8B1D45" w14:textId="6C3E5930" w:rsidR="000D0AAD" w:rsidRDefault="000D0AAD" w:rsidP="00C92A36">
      <w:pPr>
        <w:pStyle w:val="Sansinterligne"/>
      </w:pPr>
      <w:r>
        <w:t>AEs coded using MedDRA version 27.0</w:t>
      </w:r>
    </w:p>
    <w:p w14:paraId="0372DF59" w14:textId="503B90D5" w:rsidR="00D929AB" w:rsidRDefault="00FC5B16">
      <w:pPr>
        <w:pStyle w:val="Titre2"/>
      </w:pPr>
      <w:r>
        <w:t>Table 14.3.2 Concomitant Medications by ATC3 and Preferred Name 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D929AB" w14:paraId="16B96572" w14:textId="77777777">
        <w:tc>
          <w:tcPr>
            <w:tcW w:w="2160" w:type="dxa"/>
          </w:tcPr>
          <w:p w14:paraId="68EF005E" w14:textId="77777777" w:rsidR="00D929AB" w:rsidRDefault="00FC5B16">
            <w:r>
              <w:t>ATC3 Class / Preferred Name</w:t>
            </w:r>
          </w:p>
        </w:tc>
        <w:tc>
          <w:tcPr>
            <w:tcW w:w="2160" w:type="dxa"/>
          </w:tcPr>
          <w:p w14:paraId="33EE0857" w14:textId="77777777" w:rsidR="00D929AB" w:rsidRDefault="00FC5B16">
            <w:r>
              <w:t>CardiRelief (N=xx)</w:t>
            </w:r>
          </w:p>
        </w:tc>
        <w:tc>
          <w:tcPr>
            <w:tcW w:w="2160" w:type="dxa"/>
          </w:tcPr>
          <w:p w14:paraId="4DC2C48D" w14:textId="77777777" w:rsidR="00D929AB" w:rsidRDefault="00FC5B16">
            <w:r>
              <w:t>Placebo (N=xx)</w:t>
            </w:r>
          </w:p>
        </w:tc>
        <w:tc>
          <w:tcPr>
            <w:tcW w:w="2160" w:type="dxa"/>
          </w:tcPr>
          <w:p w14:paraId="43FB31FC" w14:textId="77777777" w:rsidR="00D929AB" w:rsidRDefault="00FC5B16">
            <w:r>
              <w:t>Total (N=xx)</w:t>
            </w:r>
          </w:p>
        </w:tc>
      </w:tr>
      <w:tr w:rsidR="00D929AB" w14:paraId="5916A692" w14:textId="77777777">
        <w:tc>
          <w:tcPr>
            <w:tcW w:w="2160" w:type="dxa"/>
          </w:tcPr>
          <w:p w14:paraId="6175722C" w14:textId="2191DA32" w:rsidR="00D929AB" w:rsidRDefault="00D929AB"/>
        </w:tc>
        <w:tc>
          <w:tcPr>
            <w:tcW w:w="2160" w:type="dxa"/>
          </w:tcPr>
          <w:p w14:paraId="71A9DED1" w14:textId="328E8BB1" w:rsidR="00D929AB" w:rsidRDefault="00D929AB"/>
        </w:tc>
        <w:tc>
          <w:tcPr>
            <w:tcW w:w="2160" w:type="dxa"/>
          </w:tcPr>
          <w:p w14:paraId="1CD5FA27" w14:textId="5C4DDFC6" w:rsidR="00D929AB" w:rsidRDefault="00D929AB"/>
        </w:tc>
        <w:tc>
          <w:tcPr>
            <w:tcW w:w="2160" w:type="dxa"/>
          </w:tcPr>
          <w:p w14:paraId="57EA7851" w14:textId="1DA84AE4" w:rsidR="00D929AB" w:rsidRDefault="00D929AB"/>
        </w:tc>
      </w:tr>
      <w:tr w:rsidR="006D0D54" w14:paraId="79607458" w14:textId="77777777">
        <w:tc>
          <w:tcPr>
            <w:tcW w:w="2160" w:type="dxa"/>
          </w:tcPr>
          <w:p w14:paraId="55012580" w14:textId="52600A25" w:rsidR="006D0D54" w:rsidRDefault="006D0D54" w:rsidP="006D0D54">
            <w:r>
              <w:t xml:space="preserve">Any </w:t>
            </w:r>
            <w:r>
              <w:t>concomitant medication</w:t>
            </w:r>
          </w:p>
        </w:tc>
        <w:tc>
          <w:tcPr>
            <w:tcW w:w="2160" w:type="dxa"/>
          </w:tcPr>
          <w:p w14:paraId="28088002" w14:textId="64EAC1C4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923A4C4" w14:textId="4A16F0C1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1774DD74" w14:textId="57446985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6D0D54" w14:paraId="724B6025" w14:textId="77777777">
        <w:tc>
          <w:tcPr>
            <w:tcW w:w="2160" w:type="dxa"/>
          </w:tcPr>
          <w:p w14:paraId="045C3F92" w14:textId="7690F2D9" w:rsidR="006D0D54" w:rsidRDefault="006D0D54" w:rsidP="006D0D54"/>
        </w:tc>
        <w:tc>
          <w:tcPr>
            <w:tcW w:w="2160" w:type="dxa"/>
          </w:tcPr>
          <w:p w14:paraId="61FF7138" w14:textId="31C15F60" w:rsidR="006D0D54" w:rsidRDefault="006D0D54" w:rsidP="006D0D54">
            <w:pPr>
              <w:jc w:val="center"/>
            </w:pPr>
          </w:p>
        </w:tc>
        <w:tc>
          <w:tcPr>
            <w:tcW w:w="2160" w:type="dxa"/>
          </w:tcPr>
          <w:p w14:paraId="1FA75F7E" w14:textId="6274B91E" w:rsidR="006D0D54" w:rsidRDefault="006D0D54" w:rsidP="006D0D54">
            <w:pPr>
              <w:jc w:val="center"/>
            </w:pPr>
          </w:p>
        </w:tc>
        <w:tc>
          <w:tcPr>
            <w:tcW w:w="2160" w:type="dxa"/>
          </w:tcPr>
          <w:p w14:paraId="730718B2" w14:textId="32EEAC89" w:rsidR="006D0D54" w:rsidRDefault="006D0D54" w:rsidP="006D0D54">
            <w:pPr>
              <w:jc w:val="center"/>
            </w:pPr>
          </w:p>
        </w:tc>
      </w:tr>
      <w:tr w:rsidR="006D0D54" w14:paraId="2A4137A0" w14:textId="77777777">
        <w:tc>
          <w:tcPr>
            <w:tcW w:w="2160" w:type="dxa"/>
          </w:tcPr>
          <w:p w14:paraId="50B45278" w14:textId="72027A47" w:rsidR="006D0D54" w:rsidRDefault="006D0D54" w:rsidP="006D0D54">
            <w:r>
              <w:t>ATC3</w:t>
            </w:r>
          </w:p>
        </w:tc>
        <w:tc>
          <w:tcPr>
            <w:tcW w:w="2160" w:type="dxa"/>
          </w:tcPr>
          <w:p w14:paraId="30CC9625" w14:textId="2276D5BC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33A8C709" w14:textId="40105913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CE86395" w14:textId="0B242691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6D0D54" w14:paraId="56D8624D" w14:textId="77777777">
        <w:tc>
          <w:tcPr>
            <w:tcW w:w="2160" w:type="dxa"/>
          </w:tcPr>
          <w:p w14:paraId="22FFCF91" w14:textId="7A0E740D" w:rsidR="006D0D54" w:rsidRDefault="006D0D54" w:rsidP="006D0D54">
            <w:r>
              <w:t xml:space="preserve">  P</w:t>
            </w:r>
            <w:r>
              <w:t>N1</w:t>
            </w:r>
          </w:p>
        </w:tc>
        <w:tc>
          <w:tcPr>
            <w:tcW w:w="2160" w:type="dxa"/>
          </w:tcPr>
          <w:p w14:paraId="4ACAAA5E" w14:textId="0AF13BF6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5BF6B6EE" w14:textId="0BEC7A00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22D4C00C" w14:textId="48376012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  <w:tr w:rsidR="006D0D54" w14:paraId="63A46F15" w14:textId="77777777">
        <w:tc>
          <w:tcPr>
            <w:tcW w:w="2160" w:type="dxa"/>
          </w:tcPr>
          <w:p w14:paraId="46400AED" w14:textId="5101C606" w:rsidR="006D0D54" w:rsidRDefault="006D0D54" w:rsidP="006D0D54">
            <w:r>
              <w:t xml:space="preserve"> PN1</w:t>
            </w:r>
          </w:p>
        </w:tc>
        <w:tc>
          <w:tcPr>
            <w:tcW w:w="2160" w:type="dxa"/>
          </w:tcPr>
          <w:p w14:paraId="21EFEF9B" w14:textId="48F30533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0CC7C80E" w14:textId="6A0B2BF2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  <w:tc>
          <w:tcPr>
            <w:tcW w:w="2160" w:type="dxa"/>
          </w:tcPr>
          <w:p w14:paraId="67528425" w14:textId="60793FC1" w:rsidR="006D0D54" w:rsidRDefault="006D0D54" w:rsidP="006D0D54">
            <w:pPr>
              <w:jc w:val="center"/>
            </w:pPr>
            <w:r w:rsidRPr="006F5AC7">
              <w:t>xx (</w:t>
            </w:r>
            <w:proofErr w:type="spellStart"/>
            <w:r w:rsidRPr="006F5AC7">
              <w:t>xx.x</w:t>
            </w:r>
            <w:proofErr w:type="spellEnd"/>
            <w:r w:rsidRPr="006F5AC7">
              <w:t>)</w:t>
            </w:r>
          </w:p>
        </w:tc>
      </w:tr>
    </w:tbl>
    <w:p w14:paraId="1A24AFB6" w14:textId="14C2EF6D" w:rsidR="006D0D54" w:rsidRDefault="007C78A0" w:rsidP="006D0D54">
      <w:pPr>
        <w:pStyle w:val="Sansinterligne"/>
      </w:pPr>
      <w:r w:rsidRPr="007C78A0">
        <w:t>ATC = Anatomical Therapeutic Chemical; PN = preferred name.</w:t>
      </w:r>
    </w:p>
    <w:p w14:paraId="3054D04D" w14:textId="1801DA69" w:rsidR="006D0D54" w:rsidRPr="00310A4C" w:rsidRDefault="006D0D54" w:rsidP="006D0D54">
      <w:pPr>
        <w:pStyle w:val="Sansinterligne"/>
      </w:pPr>
      <w:r w:rsidRPr="00310A4C">
        <w:t xml:space="preserve">Percentages are based on the number of subjects in the </w:t>
      </w:r>
      <w:r>
        <w:t>population</w:t>
      </w:r>
      <w:r w:rsidRPr="00310A4C">
        <w:t xml:space="preserve"> (denominator = N).</w:t>
      </w:r>
    </w:p>
    <w:p w14:paraId="40C7ED4B" w14:textId="7D931BF5" w:rsidR="006D0D54" w:rsidRDefault="006D0D54" w:rsidP="006D0D54">
      <w:pPr>
        <w:pStyle w:val="Sansinterligne"/>
      </w:pPr>
      <w:r>
        <w:t xml:space="preserve">Subjects counted once by </w:t>
      </w:r>
      <w:r w:rsidR="000D0AAD">
        <w:t>ATC3/PN</w:t>
      </w:r>
    </w:p>
    <w:p w14:paraId="32C0D367" w14:textId="6760D61F" w:rsidR="000D0AAD" w:rsidRDefault="000D0AAD" w:rsidP="006D0D54">
      <w:pPr>
        <w:pStyle w:val="Sansinterligne"/>
      </w:pPr>
      <w:r w:rsidRPr="000D0AAD">
        <w:t>Medications are coded using WHO Drug Dictionary, version</w:t>
      </w:r>
      <w:r>
        <w:t xml:space="preserve"> March 2024</w:t>
      </w:r>
    </w:p>
    <w:p w14:paraId="4FF4E2E7" w14:textId="0CDF5232" w:rsidR="00600427" w:rsidRDefault="00600427">
      <w:r>
        <w:br w:type="page"/>
      </w:r>
    </w:p>
    <w:p w14:paraId="6E61109E" w14:textId="77777777" w:rsidR="006D0D54" w:rsidRDefault="006D0D54" w:rsidP="006D0D54">
      <w:pPr>
        <w:pStyle w:val="Sansinterligne"/>
      </w:pPr>
    </w:p>
    <w:p w14:paraId="36466B32" w14:textId="43132164" w:rsidR="00D929AB" w:rsidRDefault="00FC5B16">
      <w:pPr>
        <w:pStyle w:val="Titre2"/>
      </w:pPr>
      <w:r>
        <w:t>Table 14.3.3 Vital Signs (SBP, DBP, HR) by Visit 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4"/>
      </w:tblGrid>
      <w:tr w:rsidR="00246F26" w14:paraId="3CCA48F0" w14:textId="77777777" w:rsidTr="00246F26">
        <w:trPr>
          <w:trHeight w:val="507"/>
        </w:trPr>
        <w:tc>
          <w:tcPr>
            <w:tcW w:w="2584" w:type="dxa"/>
          </w:tcPr>
          <w:p w14:paraId="5618D153" w14:textId="5771169A" w:rsidR="00246F26" w:rsidRDefault="00246F26" w:rsidP="00246F26">
            <w:r>
              <w:t>Parameter</w:t>
            </w:r>
          </w:p>
        </w:tc>
        <w:tc>
          <w:tcPr>
            <w:tcW w:w="2584" w:type="dxa"/>
          </w:tcPr>
          <w:p w14:paraId="468B2C97" w14:textId="5ECF69C0" w:rsidR="00246F26" w:rsidRDefault="00246F26" w:rsidP="00246F26">
            <w:r>
              <w:t>Visit</w:t>
            </w:r>
          </w:p>
        </w:tc>
        <w:tc>
          <w:tcPr>
            <w:tcW w:w="2584" w:type="dxa"/>
          </w:tcPr>
          <w:p w14:paraId="643A6502" w14:textId="16562056" w:rsidR="00246F26" w:rsidRDefault="00246F26" w:rsidP="00246F26">
            <w:proofErr w:type="spellStart"/>
            <w:r>
              <w:t>CardiRelief</w:t>
            </w:r>
            <w:proofErr w:type="spellEnd"/>
            <w:r>
              <w:t xml:space="preserve"> (N=xx)</w:t>
            </w:r>
          </w:p>
        </w:tc>
        <w:tc>
          <w:tcPr>
            <w:tcW w:w="2584" w:type="dxa"/>
          </w:tcPr>
          <w:p w14:paraId="2F41FADC" w14:textId="3E0E2CFE" w:rsidR="00246F26" w:rsidRDefault="00246F26" w:rsidP="00246F26">
            <w:r>
              <w:t>Placebo (N=xx)</w:t>
            </w:r>
          </w:p>
        </w:tc>
      </w:tr>
      <w:tr w:rsidR="00246F26" w14:paraId="0D5AAE9D" w14:textId="77777777" w:rsidTr="00246F26">
        <w:trPr>
          <w:trHeight w:val="267"/>
        </w:trPr>
        <w:tc>
          <w:tcPr>
            <w:tcW w:w="2584" w:type="dxa"/>
          </w:tcPr>
          <w:p w14:paraId="4ED493B4" w14:textId="339CBC8B" w:rsidR="00246F26" w:rsidRDefault="00246F26">
            <w:r>
              <w:t>SBP</w:t>
            </w:r>
          </w:p>
        </w:tc>
        <w:tc>
          <w:tcPr>
            <w:tcW w:w="2584" w:type="dxa"/>
          </w:tcPr>
          <w:p w14:paraId="375CE1E0" w14:textId="2B614D05" w:rsidR="00246F26" w:rsidRDefault="00246F26">
            <w:r>
              <w:t>Baseline</w:t>
            </w:r>
          </w:p>
        </w:tc>
        <w:tc>
          <w:tcPr>
            <w:tcW w:w="2584" w:type="dxa"/>
          </w:tcPr>
          <w:p w14:paraId="01521B2E" w14:textId="77777777" w:rsidR="00246F26" w:rsidRDefault="00246F26">
            <w:r>
              <w:t>xx</w:t>
            </w:r>
          </w:p>
        </w:tc>
        <w:tc>
          <w:tcPr>
            <w:tcW w:w="2584" w:type="dxa"/>
          </w:tcPr>
          <w:p w14:paraId="45E96E28" w14:textId="77777777" w:rsidR="00246F26" w:rsidRDefault="00246F26">
            <w:r>
              <w:t>xx</w:t>
            </w:r>
          </w:p>
        </w:tc>
      </w:tr>
      <w:tr w:rsidR="00246F26" w14:paraId="4CA1D8A3" w14:textId="77777777" w:rsidTr="00246F26">
        <w:trPr>
          <w:trHeight w:val="253"/>
        </w:trPr>
        <w:tc>
          <w:tcPr>
            <w:tcW w:w="2584" w:type="dxa"/>
          </w:tcPr>
          <w:p w14:paraId="48AD6905" w14:textId="77777777" w:rsidR="00246F26" w:rsidRDefault="00246F26"/>
        </w:tc>
        <w:tc>
          <w:tcPr>
            <w:tcW w:w="2584" w:type="dxa"/>
          </w:tcPr>
          <w:p w14:paraId="6AE96379" w14:textId="618BBBB8" w:rsidR="00246F26" w:rsidRDefault="00246F26">
            <w:r>
              <w:t>Week 4</w:t>
            </w:r>
          </w:p>
        </w:tc>
        <w:tc>
          <w:tcPr>
            <w:tcW w:w="2584" w:type="dxa"/>
          </w:tcPr>
          <w:p w14:paraId="1699F9C4" w14:textId="77777777" w:rsidR="00246F26" w:rsidRDefault="00246F26">
            <w:r>
              <w:t>xx</w:t>
            </w:r>
          </w:p>
        </w:tc>
        <w:tc>
          <w:tcPr>
            <w:tcW w:w="2584" w:type="dxa"/>
          </w:tcPr>
          <w:p w14:paraId="2C0FA1C1" w14:textId="77777777" w:rsidR="00246F26" w:rsidRDefault="00246F26">
            <w:r>
              <w:t>xx</w:t>
            </w:r>
          </w:p>
        </w:tc>
      </w:tr>
      <w:tr w:rsidR="00246F26" w14:paraId="41879CE2" w14:textId="77777777" w:rsidTr="00246F26">
        <w:trPr>
          <w:trHeight w:val="253"/>
        </w:trPr>
        <w:tc>
          <w:tcPr>
            <w:tcW w:w="2584" w:type="dxa"/>
          </w:tcPr>
          <w:p w14:paraId="06F55141" w14:textId="77777777" w:rsidR="00246F26" w:rsidRDefault="00246F26"/>
        </w:tc>
        <w:tc>
          <w:tcPr>
            <w:tcW w:w="2584" w:type="dxa"/>
          </w:tcPr>
          <w:p w14:paraId="7800BA1B" w14:textId="417D821C" w:rsidR="00246F26" w:rsidRDefault="00246F26">
            <w:r>
              <w:t>Week 8</w:t>
            </w:r>
          </w:p>
        </w:tc>
        <w:tc>
          <w:tcPr>
            <w:tcW w:w="2584" w:type="dxa"/>
          </w:tcPr>
          <w:p w14:paraId="4EF0964B" w14:textId="77777777" w:rsidR="00246F26" w:rsidRDefault="00246F26">
            <w:r>
              <w:t>xx</w:t>
            </w:r>
          </w:p>
        </w:tc>
        <w:tc>
          <w:tcPr>
            <w:tcW w:w="2584" w:type="dxa"/>
          </w:tcPr>
          <w:p w14:paraId="7EC29814" w14:textId="77777777" w:rsidR="00246F26" w:rsidRDefault="00246F26">
            <w:r>
              <w:t>xx</w:t>
            </w:r>
          </w:p>
        </w:tc>
      </w:tr>
      <w:tr w:rsidR="00246F26" w14:paraId="6A953D05" w14:textId="77777777" w:rsidTr="00246F26">
        <w:trPr>
          <w:trHeight w:val="253"/>
        </w:trPr>
        <w:tc>
          <w:tcPr>
            <w:tcW w:w="2584" w:type="dxa"/>
          </w:tcPr>
          <w:p w14:paraId="69DBDD7F" w14:textId="77777777" w:rsidR="00246F26" w:rsidRDefault="00246F26"/>
        </w:tc>
        <w:tc>
          <w:tcPr>
            <w:tcW w:w="2584" w:type="dxa"/>
          </w:tcPr>
          <w:p w14:paraId="0A9A5A34" w14:textId="5ED9F012" w:rsidR="00246F26" w:rsidRDefault="00246F26">
            <w:r>
              <w:t>Week 12</w:t>
            </w:r>
          </w:p>
        </w:tc>
        <w:tc>
          <w:tcPr>
            <w:tcW w:w="2584" w:type="dxa"/>
          </w:tcPr>
          <w:p w14:paraId="5E833709" w14:textId="77777777" w:rsidR="00246F26" w:rsidRDefault="00246F26">
            <w:r>
              <w:t>xx</w:t>
            </w:r>
          </w:p>
        </w:tc>
        <w:tc>
          <w:tcPr>
            <w:tcW w:w="2584" w:type="dxa"/>
          </w:tcPr>
          <w:p w14:paraId="6AE32C4F" w14:textId="77777777" w:rsidR="00246F26" w:rsidRDefault="00246F26">
            <w:r>
              <w:t>xx</w:t>
            </w:r>
          </w:p>
        </w:tc>
      </w:tr>
      <w:tr w:rsidR="00246F26" w14:paraId="363FC532" w14:textId="77777777" w:rsidTr="00246F26">
        <w:trPr>
          <w:trHeight w:val="253"/>
        </w:trPr>
        <w:tc>
          <w:tcPr>
            <w:tcW w:w="2584" w:type="dxa"/>
          </w:tcPr>
          <w:p w14:paraId="190664D1" w14:textId="77777777" w:rsidR="00246F26" w:rsidRDefault="00246F26"/>
        </w:tc>
        <w:tc>
          <w:tcPr>
            <w:tcW w:w="2584" w:type="dxa"/>
          </w:tcPr>
          <w:p w14:paraId="2556622C" w14:textId="77777777" w:rsidR="00246F26" w:rsidRDefault="00246F26"/>
        </w:tc>
        <w:tc>
          <w:tcPr>
            <w:tcW w:w="2584" w:type="dxa"/>
          </w:tcPr>
          <w:p w14:paraId="7E00E6F5" w14:textId="77777777" w:rsidR="00246F26" w:rsidRDefault="00246F26"/>
        </w:tc>
        <w:tc>
          <w:tcPr>
            <w:tcW w:w="2584" w:type="dxa"/>
          </w:tcPr>
          <w:p w14:paraId="03A92EF5" w14:textId="77777777" w:rsidR="00246F26" w:rsidRDefault="00246F26"/>
        </w:tc>
      </w:tr>
      <w:tr w:rsidR="00246F26" w14:paraId="0A1901E7" w14:textId="77777777" w:rsidTr="00246F26">
        <w:trPr>
          <w:trHeight w:val="253"/>
        </w:trPr>
        <w:tc>
          <w:tcPr>
            <w:tcW w:w="2584" w:type="dxa"/>
          </w:tcPr>
          <w:p w14:paraId="515F52B3" w14:textId="2B00086D" w:rsidR="00246F26" w:rsidRDefault="00246F26">
            <w:r>
              <w:t>&lt;Repeat for DBP and HR&gt;</w:t>
            </w:r>
          </w:p>
        </w:tc>
        <w:tc>
          <w:tcPr>
            <w:tcW w:w="2584" w:type="dxa"/>
          </w:tcPr>
          <w:p w14:paraId="50F48DCB" w14:textId="77777777" w:rsidR="00246F26" w:rsidRDefault="00246F26"/>
        </w:tc>
        <w:tc>
          <w:tcPr>
            <w:tcW w:w="2584" w:type="dxa"/>
          </w:tcPr>
          <w:p w14:paraId="50F08CBF" w14:textId="77777777" w:rsidR="00246F26" w:rsidRDefault="00246F26"/>
        </w:tc>
        <w:tc>
          <w:tcPr>
            <w:tcW w:w="2584" w:type="dxa"/>
          </w:tcPr>
          <w:p w14:paraId="375459B9" w14:textId="77777777" w:rsidR="00246F26" w:rsidRDefault="00246F26"/>
        </w:tc>
      </w:tr>
    </w:tbl>
    <w:p w14:paraId="264C1BED" w14:textId="657D21F7" w:rsidR="00A27C50" w:rsidRDefault="006E67CA" w:rsidP="006E67CA">
      <w:pPr>
        <w:pStyle w:val="Sansinterligne"/>
      </w:pPr>
      <w:r w:rsidRPr="00310A4C">
        <w:t>DBP = diastolic blood pressure;</w:t>
      </w:r>
      <w:r>
        <w:t xml:space="preserve"> HR = heart rate;</w:t>
      </w:r>
      <w:r w:rsidRPr="00310A4C">
        <w:t xml:space="preserve"> SBP = systolic blood pressure</w:t>
      </w:r>
    </w:p>
    <w:p w14:paraId="2A36B64C" w14:textId="77777777" w:rsidR="00A27C50" w:rsidRDefault="00A27C50">
      <w:r>
        <w:br w:type="page"/>
      </w:r>
    </w:p>
    <w:p w14:paraId="70D5A180" w14:textId="77777777" w:rsidR="006E67CA" w:rsidRDefault="006E67CA" w:rsidP="006E67CA">
      <w:pPr>
        <w:pStyle w:val="Sansinterligne"/>
      </w:pPr>
    </w:p>
    <w:p w14:paraId="0BB29B23" w14:textId="77777777" w:rsidR="006E67CA" w:rsidRDefault="006E67CA" w:rsidP="006E67CA">
      <w:pPr>
        <w:pStyle w:val="Sansinterligne"/>
      </w:pPr>
    </w:p>
    <w:p w14:paraId="7A52DA7B" w14:textId="3AF6088B" w:rsidR="00D929AB" w:rsidRDefault="00FC5B16">
      <w:pPr>
        <w:pStyle w:val="Titre1"/>
      </w:pPr>
      <w:r>
        <w:t>Listings</w:t>
      </w:r>
    </w:p>
    <w:p w14:paraId="57948F94" w14:textId="133B9FB8" w:rsidR="00D929AB" w:rsidRDefault="00FC5B16">
      <w:pPr>
        <w:pStyle w:val="Titre2"/>
      </w:pPr>
      <w:r>
        <w:t>Listing 16.2.1 Demographics and Baseline Characteristics</w:t>
      </w:r>
      <w:r w:rsidR="00A7162B">
        <w:t xml:space="preserve"> – ITT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D929AB" w14:paraId="61F0E64F" w14:textId="77777777">
        <w:tc>
          <w:tcPr>
            <w:tcW w:w="1440" w:type="dxa"/>
          </w:tcPr>
          <w:p w14:paraId="7954F402" w14:textId="77777777" w:rsidR="00D929AB" w:rsidRDefault="00FC5B16">
            <w:r>
              <w:t>Subject ID</w:t>
            </w:r>
          </w:p>
        </w:tc>
        <w:tc>
          <w:tcPr>
            <w:tcW w:w="1440" w:type="dxa"/>
          </w:tcPr>
          <w:p w14:paraId="4B21E95C" w14:textId="77777777" w:rsidR="00D929AB" w:rsidRDefault="00FC5B16">
            <w:r>
              <w:t>Age</w:t>
            </w:r>
          </w:p>
        </w:tc>
        <w:tc>
          <w:tcPr>
            <w:tcW w:w="1440" w:type="dxa"/>
          </w:tcPr>
          <w:p w14:paraId="6F025958" w14:textId="77777777" w:rsidR="00D929AB" w:rsidRDefault="00FC5B16">
            <w:r>
              <w:t>Sex</w:t>
            </w:r>
          </w:p>
        </w:tc>
        <w:tc>
          <w:tcPr>
            <w:tcW w:w="1440" w:type="dxa"/>
          </w:tcPr>
          <w:p w14:paraId="482A6686" w14:textId="77777777" w:rsidR="00D929AB" w:rsidRDefault="00FC5B16">
            <w:r>
              <w:t>Race</w:t>
            </w:r>
          </w:p>
        </w:tc>
        <w:tc>
          <w:tcPr>
            <w:tcW w:w="1440" w:type="dxa"/>
          </w:tcPr>
          <w:p w14:paraId="1DAC0FB4" w14:textId="77777777" w:rsidR="00D929AB" w:rsidRDefault="00FC5B16">
            <w:r>
              <w:t>Baseline SBP</w:t>
            </w:r>
          </w:p>
        </w:tc>
        <w:tc>
          <w:tcPr>
            <w:tcW w:w="1440" w:type="dxa"/>
          </w:tcPr>
          <w:p w14:paraId="6CE32AE1" w14:textId="77777777" w:rsidR="00D929AB" w:rsidRDefault="00FC5B16">
            <w:r>
              <w:t>Baseline DBP</w:t>
            </w:r>
          </w:p>
        </w:tc>
      </w:tr>
      <w:tr w:rsidR="00D929AB" w14:paraId="7DAC23AE" w14:textId="77777777">
        <w:tc>
          <w:tcPr>
            <w:tcW w:w="1440" w:type="dxa"/>
          </w:tcPr>
          <w:p w14:paraId="71C0462E" w14:textId="77777777" w:rsidR="00D929AB" w:rsidRDefault="00FC5B16">
            <w:r>
              <w:t>xx001</w:t>
            </w:r>
          </w:p>
        </w:tc>
        <w:tc>
          <w:tcPr>
            <w:tcW w:w="1440" w:type="dxa"/>
          </w:tcPr>
          <w:p w14:paraId="7851389C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5EF5BA12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13F0390E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01C992E0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2D14451D" w14:textId="77777777" w:rsidR="00D929AB" w:rsidRDefault="00FC5B16">
            <w:r>
              <w:t>xx</w:t>
            </w:r>
          </w:p>
        </w:tc>
      </w:tr>
      <w:tr w:rsidR="00D929AB" w14:paraId="05A4A60C" w14:textId="77777777">
        <w:tc>
          <w:tcPr>
            <w:tcW w:w="1440" w:type="dxa"/>
          </w:tcPr>
          <w:p w14:paraId="4FE1B941" w14:textId="77777777" w:rsidR="00D929AB" w:rsidRDefault="00FC5B16">
            <w:r>
              <w:t>xx002</w:t>
            </w:r>
          </w:p>
        </w:tc>
        <w:tc>
          <w:tcPr>
            <w:tcW w:w="1440" w:type="dxa"/>
          </w:tcPr>
          <w:p w14:paraId="218CD3F3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2ABC2E2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02601506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B132E25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69DE064D" w14:textId="77777777" w:rsidR="00D929AB" w:rsidRDefault="00FC5B16">
            <w:r>
              <w:t>xx</w:t>
            </w:r>
          </w:p>
        </w:tc>
      </w:tr>
      <w:tr w:rsidR="00D929AB" w14:paraId="70D6BF00" w14:textId="77777777">
        <w:tc>
          <w:tcPr>
            <w:tcW w:w="1440" w:type="dxa"/>
          </w:tcPr>
          <w:p w14:paraId="1882C752" w14:textId="77777777" w:rsidR="00D929AB" w:rsidRDefault="00FC5B16">
            <w:r>
              <w:t>xx003</w:t>
            </w:r>
          </w:p>
        </w:tc>
        <w:tc>
          <w:tcPr>
            <w:tcW w:w="1440" w:type="dxa"/>
          </w:tcPr>
          <w:p w14:paraId="6C2547AA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6D3B2B68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11FD2F4B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90C0320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1CE0A2EA" w14:textId="77777777" w:rsidR="00D929AB" w:rsidRDefault="00FC5B16">
            <w:r>
              <w:t>xx</w:t>
            </w:r>
          </w:p>
        </w:tc>
      </w:tr>
    </w:tbl>
    <w:p w14:paraId="333D15DB" w14:textId="703C4DE8" w:rsidR="00A7162B" w:rsidRDefault="00A7162B" w:rsidP="00A7162B">
      <w:pPr>
        <w:pStyle w:val="Sansinterligne"/>
      </w:pPr>
      <w:r w:rsidRPr="00310A4C">
        <w:t>DBP = diastolic blood pressure; SBP = systolic blood pressure</w:t>
      </w:r>
    </w:p>
    <w:p w14:paraId="796A5497" w14:textId="428131B6" w:rsidR="00D929AB" w:rsidRDefault="00FC5B16">
      <w:pPr>
        <w:pStyle w:val="Titre2"/>
      </w:pPr>
      <w:r>
        <w:t>Listing 16.2.2 Subject Disposition</w:t>
      </w:r>
      <w:r w:rsidR="00686FCF">
        <w:t xml:space="preserve"> </w:t>
      </w:r>
      <w:r w:rsidR="00686FCF">
        <w:t xml:space="preserve">– </w:t>
      </w:r>
      <w:r w:rsidR="00686FCF">
        <w:t>All Screened Subjects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D929AB" w14:paraId="52B9BF7B" w14:textId="77777777">
        <w:tc>
          <w:tcPr>
            <w:tcW w:w="2160" w:type="dxa"/>
          </w:tcPr>
          <w:p w14:paraId="7F3C0CC7" w14:textId="77777777" w:rsidR="00D929AB" w:rsidRDefault="00FC5B16">
            <w:r>
              <w:t>Subject ID</w:t>
            </w:r>
          </w:p>
        </w:tc>
        <w:tc>
          <w:tcPr>
            <w:tcW w:w="2160" w:type="dxa"/>
          </w:tcPr>
          <w:p w14:paraId="3DC32C19" w14:textId="77777777" w:rsidR="00D929AB" w:rsidRDefault="00FC5B16">
            <w:r>
              <w:t>Treatment</w:t>
            </w:r>
          </w:p>
        </w:tc>
        <w:tc>
          <w:tcPr>
            <w:tcW w:w="2160" w:type="dxa"/>
          </w:tcPr>
          <w:p w14:paraId="037F9407" w14:textId="77777777" w:rsidR="00D929AB" w:rsidRDefault="00FC5B16">
            <w:r>
              <w:t>Disposition</w:t>
            </w:r>
          </w:p>
        </w:tc>
        <w:tc>
          <w:tcPr>
            <w:tcW w:w="2160" w:type="dxa"/>
          </w:tcPr>
          <w:p w14:paraId="505E74F5" w14:textId="77777777" w:rsidR="00D929AB" w:rsidRDefault="00FC5B16">
            <w:r>
              <w:t>Reason for Discontinuation</w:t>
            </w:r>
          </w:p>
        </w:tc>
      </w:tr>
      <w:tr w:rsidR="00D929AB" w14:paraId="3FA01DB0" w14:textId="77777777">
        <w:tc>
          <w:tcPr>
            <w:tcW w:w="2160" w:type="dxa"/>
          </w:tcPr>
          <w:p w14:paraId="3AF3C1C7" w14:textId="77777777" w:rsidR="00D929AB" w:rsidRDefault="00FC5B16">
            <w:r>
              <w:t>xx001</w:t>
            </w:r>
          </w:p>
        </w:tc>
        <w:tc>
          <w:tcPr>
            <w:tcW w:w="2160" w:type="dxa"/>
          </w:tcPr>
          <w:p w14:paraId="345DBEF1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0B73009E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55EB5170" w14:textId="77777777" w:rsidR="00D929AB" w:rsidRDefault="00FC5B16">
            <w:r>
              <w:t>xx</w:t>
            </w:r>
          </w:p>
        </w:tc>
      </w:tr>
      <w:tr w:rsidR="00D929AB" w14:paraId="74BFB215" w14:textId="77777777">
        <w:tc>
          <w:tcPr>
            <w:tcW w:w="2160" w:type="dxa"/>
          </w:tcPr>
          <w:p w14:paraId="7C9FC745" w14:textId="77777777" w:rsidR="00D929AB" w:rsidRDefault="00FC5B16">
            <w:r>
              <w:t>xx002</w:t>
            </w:r>
          </w:p>
        </w:tc>
        <w:tc>
          <w:tcPr>
            <w:tcW w:w="2160" w:type="dxa"/>
          </w:tcPr>
          <w:p w14:paraId="18AC9635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300B37B6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39650D65" w14:textId="77777777" w:rsidR="00D929AB" w:rsidRDefault="00FC5B16">
            <w:r>
              <w:t>xx</w:t>
            </w:r>
          </w:p>
        </w:tc>
      </w:tr>
      <w:tr w:rsidR="00D929AB" w14:paraId="127D481C" w14:textId="77777777">
        <w:tc>
          <w:tcPr>
            <w:tcW w:w="2160" w:type="dxa"/>
          </w:tcPr>
          <w:p w14:paraId="791FBA06" w14:textId="77777777" w:rsidR="00D929AB" w:rsidRDefault="00FC5B16">
            <w:r>
              <w:t>xx003</w:t>
            </w:r>
          </w:p>
        </w:tc>
        <w:tc>
          <w:tcPr>
            <w:tcW w:w="2160" w:type="dxa"/>
          </w:tcPr>
          <w:p w14:paraId="513075AF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4B1F9E01" w14:textId="77777777" w:rsidR="00D929AB" w:rsidRDefault="00FC5B16">
            <w:r>
              <w:t>xx</w:t>
            </w:r>
          </w:p>
        </w:tc>
        <w:tc>
          <w:tcPr>
            <w:tcW w:w="2160" w:type="dxa"/>
          </w:tcPr>
          <w:p w14:paraId="16FD67A1" w14:textId="77777777" w:rsidR="00D929AB" w:rsidRDefault="00FC5B16">
            <w:r>
              <w:t>xx</w:t>
            </w:r>
          </w:p>
        </w:tc>
      </w:tr>
    </w:tbl>
    <w:p w14:paraId="6B440B9F" w14:textId="2F567026" w:rsidR="00D929AB" w:rsidRDefault="00FC5B16">
      <w:pPr>
        <w:pStyle w:val="Titre2"/>
      </w:pPr>
      <w:r>
        <w:t>Listing 16.2.3 Efficacy Values (SBP by Visit)</w:t>
      </w:r>
      <w:r w:rsidR="00686FCF">
        <w:t xml:space="preserve"> </w:t>
      </w:r>
      <w:r w:rsidR="00686FCF">
        <w:t>– ITT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D929AB" w14:paraId="6D7A8C14" w14:textId="77777777">
        <w:tc>
          <w:tcPr>
            <w:tcW w:w="1440" w:type="dxa"/>
          </w:tcPr>
          <w:p w14:paraId="2C7ECE78" w14:textId="77777777" w:rsidR="00D929AB" w:rsidRDefault="00FC5B16">
            <w:r>
              <w:t>Subject ID</w:t>
            </w:r>
          </w:p>
        </w:tc>
        <w:tc>
          <w:tcPr>
            <w:tcW w:w="1440" w:type="dxa"/>
          </w:tcPr>
          <w:p w14:paraId="17C3A73D" w14:textId="77777777" w:rsidR="00D929AB" w:rsidRDefault="00FC5B16">
            <w:r>
              <w:t>Treatment</w:t>
            </w:r>
          </w:p>
        </w:tc>
        <w:tc>
          <w:tcPr>
            <w:tcW w:w="1440" w:type="dxa"/>
          </w:tcPr>
          <w:p w14:paraId="47F39A3D" w14:textId="77777777" w:rsidR="00D929AB" w:rsidRDefault="00FC5B16">
            <w:r>
              <w:t>Baseline</w:t>
            </w:r>
          </w:p>
        </w:tc>
        <w:tc>
          <w:tcPr>
            <w:tcW w:w="1440" w:type="dxa"/>
          </w:tcPr>
          <w:p w14:paraId="6770F026" w14:textId="77777777" w:rsidR="00D929AB" w:rsidRDefault="00FC5B16">
            <w:r>
              <w:t>Week 4</w:t>
            </w:r>
          </w:p>
        </w:tc>
        <w:tc>
          <w:tcPr>
            <w:tcW w:w="1440" w:type="dxa"/>
          </w:tcPr>
          <w:p w14:paraId="72B9C169" w14:textId="77777777" w:rsidR="00D929AB" w:rsidRDefault="00FC5B16">
            <w:r>
              <w:t>Week 8</w:t>
            </w:r>
          </w:p>
        </w:tc>
        <w:tc>
          <w:tcPr>
            <w:tcW w:w="1440" w:type="dxa"/>
          </w:tcPr>
          <w:p w14:paraId="5B3DD0A7" w14:textId="77777777" w:rsidR="00D929AB" w:rsidRDefault="00FC5B16">
            <w:r>
              <w:t>Week 12</w:t>
            </w:r>
          </w:p>
        </w:tc>
      </w:tr>
      <w:tr w:rsidR="00D929AB" w14:paraId="28089F96" w14:textId="77777777">
        <w:tc>
          <w:tcPr>
            <w:tcW w:w="1440" w:type="dxa"/>
          </w:tcPr>
          <w:p w14:paraId="115CCD4F" w14:textId="77777777" w:rsidR="00D929AB" w:rsidRDefault="00FC5B16">
            <w:r>
              <w:t>xx001</w:t>
            </w:r>
          </w:p>
        </w:tc>
        <w:tc>
          <w:tcPr>
            <w:tcW w:w="1440" w:type="dxa"/>
          </w:tcPr>
          <w:p w14:paraId="303D14DC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2560880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2990E267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64A6355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5ED18C84" w14:textId="77777777" w:rsidR="00D929AB" w:rsidRDefault="00FC5B16">
            <w:r>
              <w:t>xx</w:t>
            </w:r>
          </w:p>
        </w:tc>
      </w:tr>
      <w:tr w:rsidR="00D929AB" w14:paraId="6691C860" w14:textId="77777777">
        <w:tc>
          <w:tcPr>
            <w:tcW w:w="1440" w:type="dxa"/>
          </w:tcPr>
          <w:p w14:paraId="6DDF0C17" w14:textId="77777777" w:rsidR="00D929AB" w:rsidRDefault="00FC5B16">
            <w:r>
              <w:t>xx002</w:t>
            </w:r>
          </w:p>
        </w:tc>
        <w:tc>
          <w:tcPr>
            <w:tcW w:w="1440" w:type="dxa"/>
          </w:tcPr>
          <w:p w14:paraId="20DFBCF4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42609403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0E1B19D9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40BB5CBE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6EE1C6BA" w14:textId="77777777" w:rsidR="00D929AB" w:rsidRDefault="00FC5B16">
            <w:r>
              <w:t>xx</w:t>
            </w:r>
          </w:p>
        </w:tc>
      </w:tr>
      <w:tr w:rsidR="00D929AB" w14:paraId="2E967497" w14:textId="77777777">
        <w:tc>
          <w:tcPr>
            <w:tcW w:w="1440" w:type="dxa"/>
          </w:tcPr>
          <w:p w14:paraId="01C0FFFE" w14:textId="77777777" w:rsidR="00D929AB" w:rsidRDefault="00FC5B16">
            <w:r>
              <w:t>xx003</w:t>
            </w:r>
          </w:p>
        </w:tc>
        <w:tc>
          <w:tcPr>
            <w:tcW w:w="1440" w:type="dxa"/>
          </w:tcPr>
          <w:p w14:paraId="64296313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22CACBC3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58F7CBFC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35595BB6" w14:textId="77777777" w:rsidR="00D929AB" w:rsidRDefault="00FC5B16">
            <w:r>
              <w:t>xx</w:t>
            </w:r>
          </w:p>
        </w:tc>
        <w:tc>
          <w:tcPr>
            <w:tcW w:w="1440" w:type="dxa"/>
          </w:tcPr>
          <w:p w14:paraId="402034CD" w14:textId="5C59C37D" w:rsidR="00D929AB" w:rsidRDefault="00686FCF">
            <w:r>
              <w:t>x</w:t>
            </w:r>
            <w:r w:rsidR="00FC5B16">
              <w:t>x</w:t>
            </w:r>
          </w:p>
        </w:tc>
      </w:tr>
    </w:tbl>
    <w:p w14:paraId="6CCDA603" w14:textId="0F1342B1" w:rsidR="00686FCF" w:rsidRDefault="00686FCF" w:rsidP="00686FCF">
      <w:pPr>
        <w:pStyle w:val="Sansinterligne"/>
      </w:pPr>
      <w:r w:rsidRPr="00310A4C">
        <w:t>SBP = systolic blood pressure</w:t>
      </w:r>
    </w:p>
    <w:p w14:paraId="5D038FB5" w14:textId="7AAD7E27" w:rsidR="00D929AB" w:rsidRDefault="00FC5B16">
      <w:pPr>
        <w:pStyle w:val="Titre2"/>
      </w:pPr>
      <w:r>
        <w:t>Listing 16.2.4 Adverse Events by SOC and PT</w:t>
      </w:r>
      <w:r w:rsidR="00686FCF">
        <w:t xml:space="preserve"> </w:t>
      </w:r>
      <w:r w:rsidR="00686FCF">
        <w:t>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686FCF" w14:paraId="5696DEC1" w14:textId="77777777" w:rsidTr="007D3FB6">
        <w:tc>
          <w:tcPr>
            <w:tcW w:w="1440" w:type="dxa"/>
          </w:tcPr>
          <w:p w14:paraId="6CACFE33" w14:textId="77777777" w:rsidR="00686FCF" w:rsidRDefault="00686FCF">
            <w:r>
              <w:t>Subject ID</w:t>
            </w:r>
          </w:p>
        </w:tc>
        <w:tc>
          <w:tcPr>
            <w:tcW w:w="1440" w:type="dxa"/>
          </w:tcPr>
          <w:p w14:paraId="43A0D680" w14:textId="77777777" w:rsidR="00686FCF" w:rsidRDefault="00686FCF">
            <w:r>
              <w:t>Treatment</w:t>
            </w:r>
          </w:p>
        </w:tc>
        <w:tc>
          <w:tcPr>
            <w:tcW w:w="1440" w:type="dxa"/>
          </w:tcPr>
          <w:p w14:paraId="39965AFF" w14:textId="33260346" w:rsidR="00686FCF" w:rsidRDefault="00686FCF">
            <w:r>
              <w:t>Verbatim term</w:t>
            </w:r>
          </w:p>
        </w:tc>
        <w:tc>
          <w:tcPr>
            <w:tcW w:w="1440" w:type="dxa"/>
          </w:tcPr>
          <w:p w14:paraId="0C51BC9A" w14:textId="6BC9D8FD" w:rsidR="00686FCF" w:rsidRDefault="00686FCF">
            <w:r>
              <w:t>SOC</w:t>
            </w:r>
          </w:p>
        </w:tc>
        <w:tc>
          <w:tcPr>
            <w:tcW w:w="1440" w:type="dxa"/>
          </w:tcPr>
          <w:p w14:paraId="36BD1A17" w14:textId="77777777" w:rsidR="00686FCF" w:rsidRDefault="00686FCF">
            <w:r>
              <w:t>Preferred Term</w:t>
            </w:r>
          </w:p>
        </w:tc>
        <w:tc>
          <w:tcPr>
            <w:tcW w:w="1440" w:type="dxa"/>
          </w:tcPr>
          <w:p w14:paraId="0F9EBC66" w14:textId="77777777" w:rsidR="00686FCF" w:rsidRDefault="00686FCF">
            <w:r>
              <w:t>Severity</w:t>
            </w:r>
          </w:p>
        </w:tc>
        <w:tc>
          <w:tcPr>
            <w:tcW w:w="1440" w:type="dxa"/>
          </w:tcPr>
          <w:p w14:paraId="57AE58F0" w14:textId="77777777" w:rsidR="00686FCF" w:rsidRDefault="00686FCF">
            <w:r>
              <w:t>Relationship</w:t>
            </w:r>
          </w:p>
        </w:tc>
      </w:tr>
      <w:tr w:rsidR="00AE06E2" w14:paraId="2D3A8F0D" w14:textId="77777777" w:rsidTr="007D3FB6">
        <w:tc>
          <w:tcPr>
            <w:tcW w:w="1440" w:type="dxa"/>
          </w:tcPr>
          <w:p w14:paraId="74EC7DB5" w14:textId="77777777" w:rsidR="00AE06E2" w:rsidRDefault="00AE06E2" w:rsidP="00AE06E2">
            <w:r>
              <w:lastRenderedPageBreak/>
              <w:t>xx001</w:t>
            </w:r>
          </w:p>
        </w:tc>
        <w:tc>
          <w:tcPr>
            <w:tcW w:w="1440" w:type="dxa"/>
          </w:tcPr>
          <w:p w14:paraId="2F9F82AA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3A042765" w14:textId="00A3C59B" w:rsidR="00AE06E2" w:rsidRDefault="00AE06E2" w:rsidP="00AE06E2">
            <w:r w:rsidRPr="00C608D6">
              <w:t>xx</w:t>
            </w:r>
          </w:p>
        </w:tc>
        <w:tc>
          <w:tcPr>
            <w:tcW w:w="1440" w:type="dxa"/>
          </w:tcPr>
          <w:p w14:paraId="15647B9E" w14:textId="73590AE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4AE7174B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1E75693F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195356ED" w14:textId="77777777" w:rsidR="00AE06E2" w:rsidRDefault="00AE06E2" w:rsidP="00AE06E2">
            <w:r>
              <w:t>xx</w:t>
            </w:r>
          </w:p>
        </w:tc>
      </w:tr>
      <w:tr w:rsidR="00AE06E2" w14:paraId="1F55D952" w14:textId="77777777" w:rsidTr="007D3FB6">
        <w:tc>
          <w:tcPr>
            <w:tcW w:w="1440" w:type="dxa"/>
          </w:tcPr>
          <w:p w14:paraId="3A8EAE1B" w14:textId="77777777" w:rsidR="00AE06E2" w:rsidRDefault="00AE06E2" w:rsidP="00AE06E2">
            <w:r>
              <w:t>xx002</w:t>
            </w:r>
          </w:p>
        </w:tc>
        <w:tc>
          <w:tcPr>
            <w:tcW w:w="1440" w:type="dxa"/>
          </w:tcPr>
          <w:p w14:paraId="0EBA071F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26EFD171" w14:textId="25E07E69" w:rsidR="00AE06E2" w:rsidRDefault="00AE06E2" w:rsidP="00AE06E2">
            <w:r w:rsidRPr="00C608D6">
              <w:t>xx</w:t>
            </w:r>
          </w:p>
        </w:tc>
        <w:tc>
          <w:tcPr>
            <w:tcW w:w="1440" w:type="dxa"/>
          </w:tcPr>
          <w:p w14:paraId="11AFE46A" w14:textId="45CEBB2F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23DA7A2C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0F8D9E4A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46FE281E" w14:textId="77777777" w:rsidR="00AE06E2" w:rsidRDefault="00AE06E2" w:rsidP="00AE06E2">
            <w:r>
              <w:t>xx</w:t>
            </w:r>
          </w:p>
        </w:tc>
      </w:tr>
      <w:tr w:rsidR="00AE06E2" w14:paraId="08C61087" w14:textId="77777777" w:rsidTr="007D3FB6">
        <w:tc>
          <w:tcPr>
            <w:tcW w:w="1440" w:type="dxa"/>
          </w:tcPr>
          <w:p w14:paraId="3B7EF123" w14:textId="77777777" w:rsidR="00AE06E2" w:rsidRDefault="00AE06E2" w:rsidP="00AE06E2">
            <w:r>
              <w:t>xx003</w:t>
            </w:r>
          </w:p>
        </w:tc>
        <w:tc>
          <w:tcPr>
            <w:tcW w:w="1440" w:type="dxa"/>
          </w:tcPr>
          <w:p w14:paraId="0FF59719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6FE7B3A2" w14:textId="305E5757" w:rsidR="00AE06E2" w:rsidRDefault="00AE06E2" w:rsidP="00AE06E2">
            <w:r w:rsidRPr="00C608D6">
              <w:t>xx</w:t>
            </w:r>
          </w:p>
        </w:tc>
        <w:tc>
          <w:tcPr>
            <w:tcW w:w="1440" w:type="dxa"/>
          </w:tcPr>
          <w:p w14:paraId="5BB24337" w14:textId="2B72D87B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60C98A77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2ED1F03E" w14:textId="77777777" w:rsidR="00AE06E2" w:rsidRDefault="00AE06E2" w:rsidP="00AE06E2">
            <w:r>
              <w:t>xx</w:t>
            </w:r>
          </w:p>
        </w:tc>
        <w:tc>
          <w:tcPr>
            <w:tcW w:w="1440" w:type="dxa"/>
          </w:tcPr>
          <w:p w14:paraId="46FA3B69" w14:textId="77777777" w:rsidR="00AE06E2" w:rsidRDefault="00AE06E2" w:rsidP="00AE06E2">
            <w:r>
              <w:t>xx</w:t>
            </w:r>
          </w:p>
        </w:tc>
      </w:tr>
    </w:tbl>
    <w:p w14:paraId="525C7ADF" w14:textId="353250A9" w:rsidR="00AE06E2" w:rsidRDefault="00AE06E2" w:rsidP="00AE06E2">
      <w:pPr>
        <w:pStyle w:val="Sansinterligne"/>
      </w:pPr>
      <w:r w:rsidRPr="006D0D54">
        <w:t>PT = preferred term; SOC = system organ class.</w:t>
      </w:r>
    </w:p>
    <w:p w14:paraId="3174B54E" w14:textId="0F3DD68C" w:rsidR="00D929AB" w:rsidRDefault="00FC5B16">
      <w:pPr>
        <w:pStyle w:val="Titre2"/>
      </w:pPr>
      <w:r>
        <w:t>Listing 16.2.5 Concomitant Medications by ATC3 and PN</w:t>
      </w:r>
      <w:r w:rsidR="00686FCF">
        <w:t xml:space="preserve"> </w:t>
      </w:r>
      <w:r w:rsidR="00686FCF">
        <w:t>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686FCF" w14:paraId="6E46C3C6" w14:textId="77777777" w:rsidTr="00651C41">
        <w:tc>
          <w:tcPr>
            <w:tcW w:w="1440" w:type="dxa"/>
          </w:tcPr>
          <w:p w14:paraId="655C35E5" w14:textId="77777777" w:rsidR="00686FCF" w:rsidRDefault="00686FCF">
            <w:r>
              <w:t>Subject ID</w:t>
            </w:r>
          </w:p>
        </w:tc>
        <w:tc>
          <w:tcPr>
            <w:tcW w:w="1440" w:type="dxa"/>
          </w:tcPr>
          <w:p w14:paraId="1D8C73C0" w14:textId="77777777" w:rsidR="00686FCF" w:rsidRDefault="00686FCF">
            <w:r>
              <w:t>Treatment</w:t>
            </w:r>
          </w:p>
        </w:tc>
        <w:tc>
          <w:tcPr>
            <w:tcW w:w="1440" w:type="dxa"/>
          </w:tcPr>
          <w:p w14:paraId="3C5ABA69" w14:textId="610AE4B9" w:rsidR="00686FCF" w:rsidRDefault="00686FCF">
            <w:r>
              <w:t>Verbatim name</w:t>
            </w:r>
          </w:p>
        </w:tc>
        <w:tc>
          <w:tcPr>
            <w:tcW w:w="1440" w:type="dxa"/>
          </w:tcPr>
          <w:p w14:paraId="30415342" w14:textId="12CC22AB" w:rsidR="00686FCF" w:rsidRDefault="00686FCF">
            <w:r>
              <w:t>ATC3</w:t>
            </w:r>
          </w:p>
        </w:tc>
        <w:tc>
          <w:tcPr>
            <w:tcW w:w="1440" w:type="dxa"/>
          </w:tcPr>
          <w:p w14:paraId="5523E1E4" w14:textId="77777777" w:rsidR="00686FCF" w:rsidRDefault="00686FCF">
            <w:r>
              <w:t>Preferred Name</w:t>
            </w:r>
          </w:p>
        </w:tc>
        <w:tc>
          <w:tcPr>
            <w:tcW w:w="1440" w:type="dxa"/>
          </w:tcPr>
          <w:p w14:paraId="5C9DDCA4" w14:textId="44229984" w:rsidR="00686FCF" w:rsidRDefault="00686FCF">
            <w:r>
              <w:t>Study Start Date</w:t>
            </w:r>
          </w:p>
        </w:tc>
        <w:tc>
          <w:tcPr>
            <w:tcW w:w="1440" w:type="dxa"/>
          </w:tcPr>
          <w:p w14:paraId="2F26603D" w14:textId="2D9144AC" w:rsidR="00686FCF" w:rsidRDefault="00686FCF">
            <w:r>
              <w:t>Study End Date</w:t>
            </w:r>
          </w:p>
        </w:tc>
      </w:tr>
      <w:tr w:rsidR="00686FCF" w14:paraId="24D3F852" w14:textId="77777777" w:rsidTr="00651C41">
        <w:tc>
          <w:tcPr>
            <w:tcW w:w="1440" w:type="dxa"/>
          </w:tcPr>
          <w:p w14:paraId="2BD164F0" w14:textId="77777777" w:rsidR="00686FCF" w:rsidRDefault="00686FCF">
            <w:r>
              <w:t>xx001</w:t>
            </w:r>
          </w:p>
        </w:tc>
        <w:tc>
          <w:tcPr>
            <w:tcW w:w="1440" w:type="dxa"/>
          </w:tcPr>
          <w:p w14:paraId="1B1A1525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274473B5" w14:textId="7277A21C" w:rsidR="00686FCF" w:rsidRDefault="00AE06E2">
            <w:r>
              <w:t>xx</w:t>
            </w:r>
          </w:p>
        </w:tc>
        <w:tc>
          <w:tcPr>
            <w:tcW w:w="1440" w:type="dxa"/>
          </w:tcPr>
          <w:p w14:paraId="52A9EAA2" w14:textId="50A6BA43" w:rsidR="00686FCF" w:rsidRDefault="00686FCF">
            <w:r>
              <w:t>xx</w:t>
            </w:r>
          </w:p>
        </w:tc>
        <w:tc>
          <w:tcPr>
            <w:tcW w:w="1440" w:type="dxa"/>
          </w:tcPr>
          <w:p w14:paraId="5B9B198C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683001C0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14C00030" w14:textId="77777777" w:rsidR="00686FCF" w:rsidRDefault="00686FCF">
            <w:r>
              <w:t>xx</w:t>
            </w:r>
          </w:p>
        </w:tc>
      </w:tr>
      <w:tr w:rsidR="00686FCF" w14:paraId="22D21DB0" w14:textId="77777777" w:rsidTr="00651C41">
        <w:tc>
          <w:tcPr>
            <w:tcW w:w="1440" w:type="dxa"/>
          </w:tcPr>
          <w:p w14:paraId="72EA352E" w14:textId="77777777" w:rsidR="00686FCF" w:rsidRDefault="00686FCF">
            <w:r>
              <w:t>xx002</w:t>
            </w:r>
          </w:p>
        </w:tc>
        <w:tc>
          <w:tcPr>
            <w:tcW w:w="1440" w:type="dxa"/>
          </w:tcPr>
          <w:p w14:paraId="1E072C49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0CC98914" w14:textId="0BCAAD98" w:rsidR="00686FCF" w:rsidRDefault="00AE06E2">
            <w:r>
              <w:t>xx</w:t>
            </w:r>
          </w:p>
        </w:tc>
        <w:tc>
          <w:tcPr>
            <w:tcW w:w="1440" w:type="dxa"/>
          </w:tcPr>
          <w:p w14:paraId="143AA8B1" w14:textId="39EB23CF" w:rsidR="00686FCF" w:rsidRDefault="00686FCF">
            <w:r>
              <w:t>xx</w:t>
            </w:r>
          </w:p>
        </w:tc>
        <w:tc>
          <w:tcPr>
            <w:tcW w:w="1440" w:type="dxa"/>
          </w:tcPr>
          <w:p w14:paraId="29663C4F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52246A68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5A12EB1A" w14:textId="77777777" w:rsidR="00686FCF" w:rsidRDefault="00686FCF">
            <w:r>
              <w:t>xx</w:t>
            </w:r>
          </w:p>
        </w:tc>
      </w:tr>
      <w:tr w:rsidR="00686FCF" w14:paraId="1028A062" w14:textId="77777777" w:rsidTr="00651C41">
        <w:tc>
          <w:tcPr>
            <w:tcW w:w="1440" w:type="dxa"/>
          </w:tcPr>
          <w:p w14:paraId="71C9A939" w14:textId="77777777" w:rsidR="00686FCF" w:rsidRDefault="00686FCF">
            <w:r>
              <w:t>xx003</w:t>
            </w:r>
          </w:p>
        </w:tc>
        <w:tc>
          <w:tcPr>
            <w:tcW w:w="1440" w:type="dxa"/>
          </w:tcPr>
          <w:p w14:paraId="606DEA10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045E3520" w14:textId="335A95D1" w:rsidR="00686FCF" w:rsidRDefault="00AE06E2">
            <w:r>
              <w:t>xx</w:t>
            </w:r>
          </w:p>
        </w:tc>
        <w:tc>
          <w:tcPr>
            <w:tcW w:w="1440" w:type="dxa"/>
          </w:tcPr>
          <w:p w14:paraId="73B9597A" w14:textId="3623541A" w:rsidR="00686FCF" w:rsidRDefault="00686FCF">
            <w:r>
              <w:t>xx</w:t>
            </w:r>
          </w:p>
        </w:tc>
        <w:tc>
          <w:tcPr>
            <w:tcW w:w="1440" w:type="dxa"/>
          </w:tcPr>
          <w:p w14:paraId="28AA8C37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31D1ED3A" w14:textId="77777777" w:rsidR="00686FCF" w:rsidRDefault="00686FCF">
            <w:r>
              <w:t>xx</w:t>
            </w:r>
          </w:p>
        </w:tc>
        <w:tc>
          <w:tcPr>
            <w:tcW w:w="1440" w:type="dxa"/>
          </w:tcPr>
          <w:p w14:paraId="5D869C57" w14:textId="77777777" w:rsidR="00686FCF" w:rsidRDefault="00686FCF">
            <w:r>
              <w:t>xx</w:t>
            </w:r>
          </w:p>
        </w:tc>
      </w:tr>
    </w:tbl>
    <w:p w14:paraId="4D2E25F9" w14:textId="77777777" w:rsidR="00AE06E2" w:rsidRDefault="00AE06E2" w:rsidP="00AE06E2">
      <w:pPr>
        <w:pStyle w:val="Sansinterligne"/>
      </w:pPr>
      <w:r w:rsidRPr="007C78A0">
        <w:t>ATC = Anatomical Therapeutic Chemical; PN = preferred name.</w:t>
      </w:r>
    </w:p>
    <w:p w14:paraId="7E72F07C" w14:textId="77777777" w:rsidR="00AE06E2" w:rsidRDefault="00AE06E2" w:rsidP="00AE06E2">
      <w:pPr>
        <w:pStyle w:val="Sansinterligne"/>
      </w:pPr>
    </w:p>
    <w:p w14:paraId="019D7CDD" w14:textId="6F96922E" w:rsidR="00D929AB" w:rsidRDefault="00FC5B16">
      <w:pPr>
        <w:pStyle w:val="Titre2"/>
      </w:pPr>
      <w:r>
        <w:t>Listing 16.2.6 Vital Signs by Visit and Subject</w:t>
      </w:r>
      <w:r w:rsidR="00686FCF">
        <w:t xml:space="preserve"> </w:t>
      </w:r>
      <w:r w:rsidR="00686FCF">
        <w:t>— Safety Population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A27C50" w14:paraId="3A54348B" w14:textId="77777777" w:rsidTr="000035F1">
        <w:tc>
          <w:tcPr>
            <w:tcW w:w="1440" w:type="dxa"/>
          </w:tcPr>
          <w:p w14:paraId="11CBD2AD" w14:textId="77777777" w:rsidR="00A27C50" w:rsidRDefault="00A27C50">
            <w:r>
              <w:t>Subject ID</w:t>
            </w:r>
          </w:p>
        </w:tc>
        <w:tc>
          <w:tcPr>
            <w:tcW w:w="1440" w:type="dxa"/>
          </w:tcPr>
          <w:p w14:paraId="535DE6A7" w14:textId="77777777" w:rsidR="00A27C50" w:rsidRDefault="00A27C50">
            <w:r>
              <w:t>Treatment</w:t>
            </w:r>
          </w:p>
        </w:tc>
        <w:tc>
          <w:tcPr>
            <w:tcW w:w="1440" w:type="dxa"/>
          </w:tcPr>
          <w:p w14:paraId="546675A9" w14:textId="155F4F21" w:rsidR="00A27C50" w:rsidRDefault="00A27C50">
            <w:r>
              <w:t>Parameter</w:t>
            </w:r>
          </w:p>
        </w:tc>
        <w:tc>
          <w:tcPr>
            <w:tcW w:w="1440" w:type="dxa"/>
          </w:tcPr>
          <w:p w14:paraId="731E7C58" w14:textId="32CD967D" w:rsidR="00A27C50" w:rsidRDefault="00A27C50">
            <w:r>
              <w:t>Visit</w:t>
            </w:r>
          </w:p>
        </w:tc>
        <w:tc>
          <w:tcPr>
            <w:tcW w:w="1440" w:type="dxa"/>
          </w:tcPr>
          <w:p w14:paraId="08DCB2F1" w14:textId="2137C21C" w:rsidR="00A27C50" w:rsidRDefault="00A27C50">
            <w:r>
              <w:t>Value</w:t>
            </w:r>
          </w:p>
        </w:tc>
      </w:tr>
      <w:tr w:rsidR="00A27C50" w14:paraId="75236E2B" w14:textId="77777777" w:rsidTr="000035F1">
        <w:tc>
          <w:tcPr>
            <w:tcW w:w="1440" w:type="dxa"/>
          </w:tcPr>
          <w:p w14:paraId="4B70867F" w14:textId="77777777" w:rsidR="00A27C50" w:rsidRDefault="00A27C50" w:rsidP="00A27C50">
            <w:r>
              <w:t>xx001</w:t>
            </w:r>
          </w:p>
        </w:tc>
        <w:tc>
          <w:tcPr>
            <w:tcW w:w="1440" w:type="dxa"/>
          </w:tcPr>
          <w:p w14:paraId="36E49359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79F595AB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0547AF50" w14:textId="478DE890" w:rsidR="00A27C50" w:rsidRDefault="00A27C50" w:rsidP="00A27C50">
            <w:r w:rsidRPr="00CB7188">
              <w:t>xx</w:t>
            </w:r>
          </w:p>
        </w:tc>
        <w:tc>
          <w:tcPr>
            <w:tcW w:w="1440" w:type="dxa"/>
          </w:tcPr>
          <w:p w14:paraId="1EB0A62B" w14:textId="1FE0A5D3" w:rsidR="00A27C50" w:rsidRDefault="00A27C50" w:rsidP="00A27C50">
            <w:r w:rsidRPr="00CB7188">
              <w:t>xx</w:t>
            </w:r>
          </w:p>
        </w:tc>
      </w:tr>
      <w:tr w:rsidR="00A27C50" w14:paraId="6887775F" w14:textId="77777777" w:rsidTr="000035F1">
        <w:tc>
          <w:tcPr>
            <w:tcW w:w="1440" w:type="dxa"/>
          </w:tcPr>
          <w:p w14:paraId="6B465ED4" w14:textId="77777777" w:rsidR="00A27C50" w:rsidRDefault="00A27C50" w:rsidP="00A27C50">
            <w:r>
              <w:t>xx002</w:t>
            </w:r>
          </w:p>
        </w:tc>
        <w:tc>
          <w:tcPr>
            <w:tcW w:w="1440" w:type="dxa"/>
          </w:tcPr>
          <w:p w14:paraId="05B0EAEC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6F31159B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0605CB75" w14:textId="2A1FB122" w:rsidR="00A27C50" w:rsidRDefault="00A27C50" w:rsidP="00A27C50">
            <w:r w:rsidRPr="00CB7188">
              <w:t>xx</w:t>
            </w:r>
          </w:p>
        </w:tc>
        <w:tc>
          <w:tcPr>
            <w:tcW w:w="1440" w:type="dxa"/>
          </w:tcPr>
          <w:p w14:paraId="64FFF8E9" w14:textId="084644C8" w:rsidR="00A27C50" w:rsidRDefault="00A27C50" w:rsidP="00A27C50">
            <w:r w:rsidRPr="00CB7188">
              <w:t>xx</w:t>
            </w:r>
          </w:p>
        </w:tc>
      </w:tr>
      <w:tr w:rsidR="00A27C50" w14:paraId="67C1FF55" w14:textId="77777777" w:rsidTr="000035F1">
        <w:tc>
          <w:tcPr>
            <w:tcW w:w="1440" w:type="dxa"/>
          </w:tcPr>
          <w:p w14:paraId="2FFB6369" w14:textId="77777777" w:rsidR="00A27C50" w:rsidRDefault="00A27C50" w:rsidP="00A27C50">
            <w:r>
              <w:t>xx003</w:t>
            </w:r>
          </w:p>
        </w:tc>
        <w:tc>
          <w:tcPr>
            <w:tcW w:w="1440" w:type="dxa"/>
          </w:tcPr>
          <w:p w14:paraId="5A217C33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51A68E30" w14:textId="77777777" w:rsidR="00A27C50" w:rsidRDefault="00A27C50" w:rsidP="00A27C50">
            <w:r>
              <w:t>xx</w:t>
            </w:r>
          </w:p>
        </w:tc>
        <w:tc>
          <w:tcPr>
            <w:tcW w:w="1440" w:type="dxa"/>
          </w:tcPr>
          <w:p w14:paraId="67CADC7E" w14:textId="1CDB3082" w:rsidR="00A27C50" w:rsidRDefault="00A27C50" w:rsidP="00A27C50">
            <w:r w:rsidRPr="00CB7188">
              <w:t>xx</w:t>
            </w:r>
          </w:p>
        </w:tc>
        <w:tc>
          <w:tcPr>
            <w:tcW w:w="1440" w:type="dxa"/>
          </w:tcPr>
          <w:p w14:paraId="0EBC433E" w14:textId="0AC957D2" w:rsidR="00A27C50" w:rsidRDefault="00A27C50" w:rsidP="00A27C50">
            <w:r w:rsidRPr="00CB7188">
              <w:t>xx</w:t>
            </w:r>
          </w:p>
        </w:tc>
      </w:tr>
    </w:tbl>
    <w:p w14:paraId="21E455B0" w14:textId="77777777" w:rsidR="00FC5B16" w:rsidRDefault="00FC5B16"/>
    <w:sectPr w:rsidR="00000000" w:rsidSect="00A01AFA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9485101">
    <w:abstractNumId w:val="8"/>
  </w:num>
  <w:num w:numId="2" w16cid:durableId="413817185">
    <w:abstractNumId w:val="6"/>
  </w:num>
  <w:num w:numId="3" w16cid:durableId="1017272281">
    <w:abstractNumId w:val="5"/>
  </w:num>
  <w:num w:numId="4" w16cid:durableId="1121455404">
    <w:abstractNumId w:val="4"/>
  </w:num>
  <w:num w:numId="5" w16cid:durableId="1782071341">
    <w:abstractNumId w:val="7"/>
  </w:num>
  <w:num w:numId="6" w16cid:durableId="292760439">
    <w:abstractNumId w:val="3"/>
  </w:num>
  <w:num w:numId="7" w16cid:durableId="2127120499">
    <w:abstractNumId w:val="2"/>
  </w:num>
  <w:num w:numId="8" w16cid:durableId="1982998037">
    <w:abstractNumId w:val="1"/>
  </w:num>
  <w:num w:numId="9" w16cid:durableId="1403869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75B"/>
    <w:rsid w:val="00034616"/>
    <w:rsid w:val="0006063C"/>
    <w:rsid w:val="000611BC"/>
    <w:rsid w:val="000D0AAD"/>
    <w:rsid w:val="00116059"/>
    <w:rsid w:val="0015074B"/>
    <w:rsid w:val="00246F26"/>
    <w:rsid w:val="0029639D"/>
    <w:rsid w:val="00310A4C"/>
    <w:rsid w:val="00326F90"/>
    <w:rsid w:val="003E75CF"/>
    <w:rsid w:val="00415FB1"/>
    <w:rsid w:val="00600427"/>
    <w:rsid w:val="00686FCF"/>
    <w:rsid w:val="006D0D54"/>
    <w:rsid w:val="006D33C1"/>
    <w:rsid w:val="006E67CA"/>
    <w:rsid w:val="006F3886"/>
    <w:rsid w:val="006F6E38"/>
    <w:rsid w:val="007C78A0"/>
    <w:rsid w:val="00871731"/>
    <w:rsid w:val="009258DC"/>
    <w:rsid w:val="00A01AFA"/>
    <w:rsid w:val="00A27C50"/>
    <w:rsid w:val="00A7162B"/>
    <w:rsid w:val="00AA1D8D"/>
    <w:rsid w:val="00AE06E2"/>
    <w:rsid w:val="00B47730"/>
    <w:rsid w:val="00B71ED9"/>
    <w:rsid w:val="00B73DF1"/>
    <w:rsid w:val="00C112F9"/>
    <w:rsid w:val="00C92A36"/>
    <w:rsid w:val="00CB0664"/>
    <w:rsid w:val="00D929AB"/>
    <w:rsid w:val="00F630BB"/>
    <w:rsid w:val="00FC5B1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377ECCA0-D1C6-43E8-83C7-25C1F7EE1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ée un document." ma:contentTypeScope="" ma:versionID="ed380064219cd7de3899ab31cc44a2bc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0f36da3934aaa9154d9f073856bbe311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984983-E046-467E-ABB3-0E70D77008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65738F-E70B-42C1-A8C2-A26090AF3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F7E8C-62E6-428E-8550-C25A9F06DB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790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Alexandre Duprey</cp:lastModifiedBy>
  <cp:revision>27</cp:revision>
  <dcterms:created xsi:type="dcterms:W3CDTF">2013-12-23T23:15:00Z</dcterms:created>
  <dcterms:modified xsi:type="dcterms:W3CDTF">2025-08-19T01:28:00Z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