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6F605" w14:textId="56B00D8E" w:rsidR="00891B7F" w:rsidRDefault="00D12DFC">
      <w:pPr>
        <w:pStyle w:val="Titre2"/>
      </w:pPr>
      <w:r>
        <w:t>Table X.1 Analysis Populations</w:t>
      </w:r>
      <w:r w:rsidR="007E419E">
        <w:t xml:space="preserve"> (ITT Population)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891B7F" w14:paraId="30245555" w14:textId="77777777">
        <w:tc>
          <w:tcPr>
            <w:tcW w:w="2160" w:type="dxa"/>
          </w:tcPr>
          <w:p w14:paraId="3AA92942" w14:textId="77777777" w:rsidR="00891B7F" w:rsidRDefault="00D12DFC">
            <w:r>
              <w:t>Population</w:t>
            </w:r>
          </w:p>
        </w:tc>
        <w:tc>
          <w:tcPr>
            <w:tcW w:w="2160" w:type="dxa"/>
          </w:tcPr>
          <w:p w14:paraId="7A16B6BD" w14:textId="77777777" w:rsidR="00891B7F" w:rsidRDefault="00D12DFC" w:rsidP="00E15197">
            <w:pPr>
              <w:jc w:val="center"/>
            </w:pPr>
            <w:r>
              <w:t>Placebo (N=xx)</w:t>
            </w:r>
          </w:p>
          <w:p w14:paraId="06A0A42B" w14:textId="665BA654" w:rsidR="00E15197" w:rsidRDefault="00E15197" w:rsidP="00E15197">
            <w:pPr>
              <w:jc w:val="center"/>
            </w:pPr>
            <w:r>
              <w:t>n(%)</w:t>
            </w:r>
          </w:p>
        </w:tc>
        <w:tc>
          <w:tcPr>
            <w:tcW w:w="2160" w:type="dxa"/>
          </w:tcPr>
          <w:p w14:paraId="29721920" w14:textId="77777777" w:rsidR="00891B7F" w:rsidRDefault="00E15197" w:rsidP="00E15197">
            <w:pPr>
              <w:jc w:val="center"/>
            </w:pPr>
            <w:r>
              <w:t>Drug</w:t>
            </w:r>
            <w:r w:rsidR="00D12DFC">
              <w:t xml:space="preserve"> (N=xx)</w:t>
            </w:r>
          </w:p>
          <w:p w14:paraId="5BC6BB45" w14:textId="193AB346" w:rsidR="00E15197" w:rsidRDefault="00E15197" w:rsidP="00E15197">
            <w:pPr>
              <w:jc w:val="center"/>
            </w:pPr>
            <w:r>
              <w:t>n(%)</w:t>
            </w:r>
          </w:p>
        </w:tc>
        <w:tc>
          <w:tcPr>
            <w:tcW w:w="2160" w:type="dxa"/>
          </w:tcPr>
          <w:p w14:paraId="17FC19CE" w14:textId="77777777" w:rsidR="00891B7F" w:rsidRDefault="00D12DFC" w:rsidP="00E15197">
            <w:pPr>
              <w:jc w:val="center"/>
            </w:pPr>
            <w:r>
              <w:t>Total (N=xx)</w:t>
            </w:r>
          </w:p>
          <w:p w14:paraId="720B2200" w14:textId="3D76C489" w:rsidR="00E15197" w:rsidRDefault="00E15197" w:rsidP="00E15197">
            <w:pPr>
              <w:jc w:val="center"/>
            </w:pPr>
            <w:r>
              <w:t>n(%)</w:t>
            </w:r>
          </w:p>
        </w:tc>
      </w:tr>
      <w:tr w:rsidR="004447FC" w14:paraId="2C712CE6" w14:textId="77777777">
        <w:tc>
          <w:tcPr>
            <w:tcW w:w="2160" w:type="dxa"/>
          </w:tcPr>
          <w:p w14:paraId="7CEA771D" w14:textId="6508C984" w:rsidR="004447FC" w:rsidRDefault="004447FC" w:rsidP="004447FC">
            <w:r>
              <w:t xml:space="preserve">Intent-to-Treat </w:t>
            </w:r>
          </w:p>
        </w:tc>
        <w:tc>
          <w:tcPr>
            <w:tcW w:w="2160" w:type="dxa"/>
          </w:tcPr>
          <w:p w14:paraId="49E8A08D" w14:textId="0D774B67" w:rsidR="004447FC" w:rsidRDefault="004447FC" w:rsidP="004447FC">
            <w:pPr>
              <w:jc w:val="center"/>
            </w:pPr>
            <w:r w:rsidRPr="00B413A9">
              <w:t>xx (</w:t>
            </w:r>
            <w:proofErr w:type="spellStart"/>
            <w:r w:rsidRPr="00B413A9">
              <w:t>xx.x</w:t>
            </w:r>
            <w:proofErr w:type="spellEnd"/>
            <w:r w:rsidRPr="00B413A9">
              <w:t>)</w:t>
            </w:r>
          </w:p>
        </w:tc>
        <w:tc>
          <w:tcPr>
            <w:tcW w:w="2160" w:type="dxa"/>
          </w:tcPr>
          <w:p w14:paraId="7C64155D" w14:textId="5A2A4820" w:rsidR="004447FC" w:rsidRDefault="004447FC" w:rsidP="004447FC">
            <w:pPr>
              <w:jc w:val="center"/>
            </w:pPr>
            <w:r w:rsidRPr="00B413A9">
              <w:t>xx (</w:t>
            </w:r>
            <w:proofErr w:type="spellStart"/>
            <w:r w:rsidRPr="00B413A9">
              <w:t>xx.x</w:t>
            </w:r>
            <w:proofErr w:type="spellEnd"/>
            <w:r w:rsidRPr="00B413A9">
              <w:t>)</w:t>
            </w:r>
          </w:p>
        </w:tc>
        <w:tc>
          <w:tcPr>
            <w:tcW w:w="2160" w:type="dxa"/>
          </w:tcPr>
          <w:p w14:paraId="26949051" w14:textId="22A7557B" w:rsidR="004447FC" w:rsidRDefault="004447FC" w:rsidP="004447FC">
            <w:pPr>
              <w:jc w:val="center"/>
            </w:pPr>
            <w:r w:rsidRPr="00B413A9">
              <w:t>xx (</w:t>
            </w:r>
            <w:proofErr w:type="spellStart"/>
            <w:r w:rsidRPr="00B413A9">
              <w:t>xx.x</w:t>
            </w:r>
            <w:proofErr w:type="spellEnd"/>
            <w:r w:rsidRPr="00B413A9">
              <w:t>)</w:t>
            </w:r>
          </w:p>
        </w:tc>
      </w:tr>
      <w:tr w:rsidR="004447FC" w14:paraId="52A58560" w14:textId="77777777">
        <w:tc>
          <w:tcPr>
            <w:tcW w:w="2160" w:type="dxa"/>
          </w:tcPr>
          <w:p w14:paraId="0CD4333F" w14:textId="77777777" w:rsidR="004447FC" w:rsidRDefault="004447FC" w:rsidP="004447FC">
            <w:r>
              <w:t>Safety</w:t>
            </w:r>
          </w:p>
        </w:tc>
        <w:tc>
          <w:tcPr>
            <w:tcW w:w="2160" w:type="dxa"/>
          </w:tcPr>
          <w:p w14:paraId="43BEBA80" w14:textId="397CB6E2" w:rsidR="004447FC" w:rsidRDefault="004447FC" w:rsidP="004447FC">
            <w:pPr>
              <w:jc w:val="center"/>
            </w:pPr>
            <w:r w:rsidRPr="00B413A9">
              <w:t>xx (</w:t>
            </w:r>
            <w:proofErr w:type="spellStart"/>
            <w:r w:rsidRPr="00B413A9">
              <w:t>xx.x</w:t>
            </w:r>
            <w:proofErr w:type="spellEnd"/>
            <w:r w:rsidRPr="00B413A9">
              <w:t>)</w:t>
            </w:r>
          </w:p>
        </w:tc>
        <w:tc>
          <w:tcPr>
            <w:tcW w:w="2160" w:type="dxa"/>
          </w:tcPr>
          <w:p w14:paraId="07058656" w14:textId="4B00ED26" w:rsidR="004447FC" w:rsidRDefault="004447FC" w:rsidP="004447FC">
            <w:pPr>
              <w:jc w:val="center"/>
            </w:pPr>
            <w:r w:rsidRPr="00B413A9">
              <w:t>xx (</w:t>
            </w:r>
            <w:proofErr w:type="spellStart"/>
            <w:r w:rsidRPr="00B413A9">
              <w:t>xx.x</w:t>
            </w:r>
            <w:proofErr w:type="spellEnd"/>
            <w:r w:rsidRPr="00B413A9">
              <w:t>)</w:t>
            </w:r>
          </w:p>
        </w:tc>
        <w:tc>
          <w:tcPr>
            <w:tcW w:w="2160" w:type="dxa"/>
          </w:tcPr>
          <w:p w14:paraId="79FF4FCE" w14:textId="3F770338" w:rsidR="004447FC" w:rsidRDefault="004447FC" w:rsidP="004447FC">
            <w:pPr>
              <w:jc w:val="center"/>
            </w:pPr>
            <w:r w:rsidRPr="00B413A9">
              <w:t>xx (</w:t>
            </w:r>
            <w:proofErr w:type="spellStart"/>
            <w:r w:rsidRPr="00B413A9">
              <w:t>xx.x</w:t>
            </w:r>
            <w:proofErr w:type="spellEnd"/>
            <w:r w:rsidRPr="00B413A9">
              <w:t>)</w:t>
            </w:r>
          </w:p>
        </w:tc>
      </w:tr>
      <w:tr w:rsidR="004447FC" w14:paraId="066F03D1" w14:textId="77777777">
        <w:tc>
          <w:tcPr>
            <w:tcW w:w="2160" w:type="dxa"/>
          </w:tcPr>
          <w:p w14:paraId="32FA9150" w14:textId="77777777" w:rsidR="004447FC" w:rsidRDefault="004447FC" w:rsidP="004447FC">
            <w:r>
              <w:t>Immunogenicity</w:t>
            </w:r>
          </w:p>
        </w:tc>
        <w:tc>
          <w:tcPr>
            <w:tcW w:w="2160" w:type="dxa"/>
          </w:tcPr>
          <w:p w14:paraId="51A570F2" w14:textId="6A3D48FA" w:rsidR="004447FC" w:rsidRDefault="004447FC" w:rsidP="004447FC">
            <w:pPr>
              <w:jc w:val="center"/>
            </w:pPr>
            <w:r w:rsidRPr="00B413A9">
              <w:t>xx (</w:t>
            </w:r>
            <w:proofErr w:type="spellStart"/>
            <w:r w:rsidRPr="00B413A9">
              <w:t>xx.x</w:t>
            </w:r>
            <w:proofErr w:type="spellEnd"/>
            <w:r w:rsidRPr="00B413A9">
              <w:t>)</w:t>
            </w:r>
          </w:p>
        </w:tc>
        <w:tc>
          <w:tcPr>
            <w:tcW w:w="2160" w:type="dxa"/>
          </w:tcPr>
          <w:p w14:paraId="52EAC74F" w14:textId="1995A454" w:rsidR="004447FC" w:rsidRDefault="004447FC" w:rsidP="004447FC">
            <w:pPr>
              <w:jc w:val="center"/>
            </w:pPr>
            <w:r w:rsidRPr="00B413A9">
              <w:t>xx (</w:t>
            </w:r>
            <w:proofErr w:type="spellStart"/>
            <w:r w:rsidRPr="00B413A9">
              <w:t>xx.x</w:t>
            </w:r>
            <w:proofErr w:type="spellEnd"/>
            <w:r w:rsidRPr="00B413A9">
              <w:t>)</w:t>
            </w:r>
          </w:p>
        </w:tc>
        <w:tc>
          <w:tcPr>
            <w:tcW w:w="2160" w:type="dxa"/>
          </w:tcPr>
          <w:p w14:paraId="13ED01E9" w14:textId="09EC63A0" w:rsidR="004447FC" w:rsidRDefault="004447FC" w:rsidP="004447FC">
            <w:pPr>
              <w:jc w:val="center"/>
            </w:pPr>
            <w:r w:rsidRPr="00B413A9">
              <w:t>xx (</w:t>
            </w:r>
            <w:proofErr w:type="spellStart"/>
            <w:r w:rsidRPr="00B413A9">
              <w:t>xx.x</w:t>
            </w:r>
            <w:proofErr w:type="spellEnd"/>
            <w:r w:rsidRPr="00B413A9">
              <w:t>)</w:t>
            </w:r>
          </w:p>
        </w:tc>
      </w:tr>
    </w:tbl>
    <w:p w14:paraId="6BF216EE" w14:textId="0C80F376" w:rsidR="00891B7F" w:rsidRPr="003A0045" w:rsidRDefault="00E15197" w:rsidP="00E15197">
      <w:pPr>
        <w:pStyle w:val="Sansinterligne"/>
        <w:rPr>
          <w:sz w:val="18"/>
          <w:szCs w:val="18"/>
        </w:rPr>
      </w:pPr>
      <w:r w:rsidRPr="003A0045">
        <w:rPr>
          <w:sz w:val="18"/>
          <w:szCs w:val="18"/>
        </w:rPr>
        <w:t>Intent-to-Treat</w:t>
      </w:r>
      <w:r w:rsidR="00D12DFC" w:rsidRPr="003A0045">
        <w:rPr>
          <w:sz w:val="18"/>
          <w:szCs w:val="18"/>
        </w:rPr>
        <w:t xml:space="preserve"> = all randomized subjects</w:t>
      </w:r>
    </w:p>
    <w:p w14:paraId="41669688" w14:textId="42871B4C" w:rsidR="00891B7F" w:rsidRPr="003A0045" w:rsidRDefault="00D12DFC" w:rsidP="00E15197">
      <w:pPr>
        <w:pStyle w:val="Sansinterligne"/>
        <w:rPr>
          <w:sz w:val="18"/>
          <w:szCs w:val="18"/>
        </w:rPr>
      </w:pPr>
      <w:r w:rsidRPr="003A0045">
        <w:rPr>
          <w:sz w:val="18"/>
          <w:szCs w:val="18"/>
        </w:rPr>
        <w:t>Safety = all subjects who received ≥ 1 dose and have ≥ 1 post-dose safety assessment.</w:t>
      </w:r>
    </w:p>
    <w:p w14:paraId="17A9B2CE" w14:textId="41AF0826" w:rsidR="00891B7F" w:rsidRPr="003A0045" w:rsidRDefault="00D12DFC" w:rsidP="00E15197">
      <w:pPr>
        <w:pStyle w:val="Sansinterligne"/>
        <w:rPr>
          <w:sz w:val="18"/>
          <w:szCs w:val="18"/>
        </w:rPr>
      </w:pPr>
      <w:r w:rsidRPr="003A0045">
        <w:rPr>
          <w:sz w:val="18"/>
          <w:szCs w:val="18"/>
        </w:rPr>
        <w:t>Immunogenicity = all subjects with evaluable anti-drug antibody samples.</w:t>
      </w:r>
    </w:p>
    <w:p w14:paraId="3008D788" w14:textId="7C59D74A" w:rsidR="00E15197" w:rsidRPr="003A0045" w:rsidRDefault="00CB1A74" w:rsidP="00E15197">
      <w:pPr>
        <w:pStyle w:val="Sansinterligne"/>
        <w:rPr>
          <w:sz w:val="18"/>
          <w:szCs w:val="18"/>
        </w:rPr>
      </w:pPr>
      <w:r w:rsidRPr="003A0045">
        <w:rPr>
          <w:sz w:val="18"/>
          <w:szCs w:val="18"/>
        </w:rPr>
        <w:t>Percentages use N as denominator</w:t>
      </w:r>
    </w:p>
    <w:p w14:paraId="643D42AE" w14:textId="77777777" w:rsidR="00891B7F" w:rsidRPr="00CB1A74" w:rsidRDefault="00891B7F"/>
    <w:p w14:paraId="1D33EFBE" w14:textId="15A8A3D8" w:rsidR="00891B7F" w:rsidRPr="00CB1A74" w:rsidRDefault="00D12DFC">
      <w:pPr>
        <w:pStyle w:val="Titre2"/>
        <w:rPr>
          <w:lang w:val="fr-FR"/>
        </w:rPr>
      </w:pPr>
      <w:r w:rsidRPr="00CB1A74">
        <w:rPr>
          <w:lang w:val="fr-FR"/>
        </w:rPr>
        <w:t xml:space="preserve">Table X.2 </w:t>
      </w:r>
      <w:proofErr w:type="spellStart"/>
      <w:r w:rsidRPr="00CB1A74">
        <w:rPr>
          <w:lang w:val="fr-FR"/>
        </w:rPr>
        <w:t>Subject</w:t>
      </w:r>
      <w:proofErr w:type="spellEnd"/>
      <w:r w:rsidR="00513128" w:rsidRPr="00CB1A74">
        <w:rPr>
          <w:lang w:val="fr-FR"/>
        </w:rPr>
        <w:t xml:space="preserve"> Disposition</w:t>
      </w:r>
      <w:r w:rsidRPr="00CB1A74">
        <w:rPr>
          <w:lang w:val="fr-FR"/>
        </w:rPr>
        <w:t xml:space="preserve"> (ITT Population)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263"/>
        <w:gridCol w:w="3263"/>
        <w:gridCol w:w="3263"/>
        <w:gridCol w:w="3263"/>
      </w:tblGrid>
      <w:tr w:rsidR="00513128" w14:paraId="18892315" w14:textId="77777777" w:rsidTr="006F2C26">
        <w:trPr>
          <w:trHeight w:val="504"/>
        </w:trPr>
        <w:tc>
          <w:tcPr>
            <w:tcW w:w="3263" w:type="dxa"/>
          </w:tcPr>
          <w:p w14:paraId="6C812064" w14:textId="77777777" w:rsidR="00513128" w:rsidRDefault="00513128" w:rsidP="00513128">
            <w:r>
              <w:t>Status</w:t>
            </w:r>
          </w:p>
        </w:tc>
        <w:tc>
          <w:tcPr>
            <w:tcW w:w="3263" w:type="dxa"/>
          </w:tcPr>
          <w:p w14:paraId="4A538233" w14:textId="77777777" w:rsidR="00513128" w:rsidRDefault="00513128" w:rsidP="006F2C26">
            <w:pPr>
              <w:jc w:val="center"/>
            </w:pPr>
            <w:r>
              <w:t>Placebo (N=xx)</w:t>
            </w:r>
          </w:p>
          <w:p w14:paraId="30C48A66" w14:textId="00B6CD93" w:rsidR="00513128" w:rsidRDefault="00513128" w:rsidP="006F2C26">
            <w:pPr>
              <w:jc w:val="center"/>
            </w:pPr>
            <w:r>
              <w:t>n(%)</w:t>
            </w:r>
          </w:p>
        </w:tc>
        <w:tc>
          <w:tcPr>
            <w:tcW w:w="3263" w:type="dxa"/>
          </w:tcPr>
          <w:p w14:paraId="1761C3BD" w14:textId="77777777" w:rsidR="00513128" w:rsidRDefault="00513128" w:rsidP="006F2C26">
            <w:pPr>
              <w:jc w:val="center"/>
            </w:pPr>
            <w:r>
              <w:t>Drug (N=xx)</w:t>
            </w:r>
          </w:p>
          <w:p w14:paraId="7EFE3E72" w14:textId="1C9EFA5C" w:rsidR="00513128" w:rsidRDefault="00513128" w:rsidP="006F2C26">
            <w:pPr>
              <w:jc w:val="center"/>
            </w:pPr>
            <w:r>
              <w:t>n(%)</w:t>
            </w:r>
          </w:p>
        </w:tc>
        <w:tc>
          <w:tcPr>
            <w:tcW w:w="3263" w:type="dxa"/>
          </w:tcPr>
          <w:p w14:paraId="433555B7" w14:textId="77777777" w:rsidR="00513128" w:rsidRDefault="00513128" w:rsidP="006F2C26">
            <w:pPr>
              <w:jc w:val="center"/>
            </w:pPr>
            <w:r>
              <w:t>Total (N=xx)</w:t>
            </w:r>
          </w:p>
          <w:p w14:paraId="7AAEA1FB" w14:textId="7026145C" w:rsidR="00513128" w:rsidRDefault="00513128" w:rsidP="006F2C26">
            <w:pPr>
              <w:jc w:val="center"/>
            </w:pPr>
            <w:r>
              <w:t>n(%)</w:t>
            </w:r>
          </w:p>
        </w:tc>
      </w:tr>
      <w:tr w:rsidR="006F2C26" w14:paraId="2AEB3F2D" w14:textId="77777777" w:rsidTr="006F2C26">
        <w:trPr>
          <w:trHeight w:val="246"/>
        </w:trPr>
        <w:tc>
          <w:tcPr>
            <w:tcW w:w="3263" w:type="dxa"/>
          </w:tcPr>
          <w:p w14:paraId="60138AB5" w14:textId="3C963BB3" w:rsidR="006F2C26" w:rsidRDefault="006F2C26" w:rsidP="006F2C26">
            <w:r>
              <w:t>Ongoing</w:t>
            </w:r>
          </w:p>
        </w:tc>
        <w:tc>
          <w:tcPr>
            <w:tcW w:w="3263" w:type="dxa"/>
          </w:tcPr>
          <w:p w14:paraId="68BD36CA" w14:textId="0854DE9C" w:rsidR="006F2C26" w:rsidRDefault="006F2C26" w:rsidP="006F2C26">
            <w:pPr>
              <w:jc w:val="center"/>
            </w:pPr>
            <w:r w:rsidRPr="00045549">
              <w:t>xx (</w:t>
            </w:r>
            <w:proofErr w:type="spellStart"/>
            <w:r w:rsidRPr="00045549">
              <w:t>xx.x</w:t>
            </w:r>
            <w:proofErr w:type="spellEnd"/>
            <w:r w:rsidRPr="00045549">
              <w:t>)</w:t>
            </w:r>
          </w:p>
        </w:tc>
        <w:tc>
          <w:tcPr>
            <w:tcW w:w="3263" w:type="dxa"/>
          </w:tcPr>
          <w:p w14:paraId="3DEBD8F2" w14:textId="2E5E9C66" w:rsidR="006F2C26" w:rsidRDefault="006F2C26" w:rsidP="006F2C26">
            <w:pPr>
              <w:jc w:val="center"/>
            </w:pPr>
            <w:r w:rsidRPr="00045549">
              <w:t>xx (</w:t>
            </w:r>
            <w:proofErr w:type="spellStart"/>
            <w:r w:rsidRPr="00045549">
              <w:t>xx.x</w:t>
            </w:r>
            <w:proofErr w:type="spellEnd"/>
            <w:r w:rsidRPr="00045549">
              <w:t>)</w:t>
            </w:r>
          </w:p>
        </w:tc>
        <w:tc>
          <w:tcPr>
            <w:tcW w:w="3263" w:type="dxa"/>
          </w:tcPr>
          <w:p w14:paraId="1BEE9588" w14:textId="02C2350A" w:rsidR="006F2C26" w:rsidRDefault="006F2C26" w:rsidP="006F2C26">
            <w:pPr>
              <w:jc w:val="center"/>
            </w:pPr>
            <w:r w:rsidRPr="00045549">
              <w:t>xx (</w:t>
            </w:r>
            <w:proofErr w:type="spellStart"/>
            <w:r w:rsidRPr="00045549">
              <w:t>xx.x</w:t>
            </w:r>
            <w:proofErr w:type="spellEnd"/>
            <w:r w:rsidRPr="00045549">
              <w:t>)</w:t>
            </w:r>
          </w:p>
        </w:tc>
      </w:tr>
      <w:tr w:rsidR="006F2C26" w14:paraId="67D337A1" w14:textId="77777777" w:rsidTr="006F2C26">
        <w:trPr>
          <w:trHeight w:val="246"/>
        </w:trPr>
        <w:tc>
          <w:tcPr>
            <w:tcW w:w="3263" w:type="dxa"/>
          </w:tcPr>
          <w:p w14:paraId="1DE360BD" w14:textId="5D1E7FC2" w:rsidR="006F2C26" w:rsidRDefault="006F2C26" w:rsidP="006F2C26">
            <w:r>
              <w:t>Completed</w:t>
            </w:r>
          </w:p>
        </w:tc>
        <w:tc>
          <w:tcPr>
            <w:tcW w:w="3263" w:type="dxa"/>
          </w:tcPr>
          <w:p w14:paraId="3702FFC3" w14:textId="2463AFDC" w:rsidR="006F2C26" w:rsidRDefault="006F2C26" w:rsidP="006F2C26">
            <w:pPr>
              <w:jc w:val="center"/>
            </w:pPr>
            <w:r w:rsidRPr="00045549">
              <w:t>xx (</w:t>
            </w:r>
            <w:proofErr w:type="spellStart"/>
            <w:r w:rsidRPr="00045549">
              <w:t>xx.x</w:t>
            </w:r>
            <w:proofErr w:type="spellEnd"/>
            <w:r w:rsidRPr="00045549">
              <w:t>)</w:t>
            </w:r>
          </w:p>
        </w:tc>
        <w:tc>
          <w:tcPr>
            <w:tcW w:w="3263" w:type="dxa"/>
          </w:tcPr>
          <w:p w14:paraId="091AB229" w14:textId="4569AA10" w:rsidR="006F2C26" w:rsidRDefault="006F2C26" w:rsidP="006F2C26">
            <w:pPr>
              <w:jc w:val="center"/>
            </w:pPr>
            <w:r w:rsidRPr="00045549">
              <w:t>xx (</w:t>
            </w:r>
            <w:proofErr w:type="spellStart"/>
            <w:r w:rsidRPr="00045549">
              <w:t>xx.x</w:t>
            </w:r>
            <w:proofErr w:type="spellEnd"/>
            <w:r w:rsidRPr="00045549">
              <w:t>)</w:t>
            </w:r>
          </w:p>
        </w:tc>
        <w:tc>
          <w:tcPr>
            <w:tcW w:w="3263" w:type="dxa"/>
          </w:tcPr>
          <w:p w14:paraId="60318BF6" w14:textId="22E0B6E8" w:rsidR="006F2C26" w:rsidRDefault="006F2C26" w:rsidP="006F2C26">
            <w:pPr>
              <w:jc w:val="center"/>
            </w:pPr>
            <w:r w:rsidRPr="00045549">
              <w:t>xx (</w:t>
            </w:r>
            <w:proofErr w:type="spellStart"/>
            <w:r w:rsidRPr="00045549">
              <w:t>xx.x</w:t>
            </w:r>
            <w:proofErr w:type="spellEnd"/>
            <w:r w:rsidRPr="00045549">
              <w:t>)</w:t>
            </w:r>
          </w:p>
        </w:tc>
      </w:tr>
      <w:tr w:rsidR="006F2C26" w14:paraId="4453E72A" w14:textId="77777777" w:rsidTr="006F2C26">
        <w:trPr>
          <w:trHeight w:val="287"/>
        </w:trPr>
        <w:tc>
          <w:tcPr>
            <w:tcW w:w="3263" w:type="dxa"/>
          </w:tcPr>
          <w:p w14:paraId="2D09FE78" w14:textId="3E728DE2" w:rsidR="006F2C26" w:rsidRDefault="006F2C26" w:rsidP="006F2C26">
            <w:r>
              <w:t>Early discontinuation</w:t>
            </w:r>
          </w:p>
        </w:tc>
        <w:tc>
          <w:tcPr>
            <w:tcW w:w="3263" w:type="dxa"/>
          </w:tcPr>
          <w:p w14:paraId="73741968" w14:textId="02BCA4FB" w:rsidR="006F2C26" w:rsidRDefault="006F2C26" w:rsidP="006F2C26">
            <w:pPr>
              <w:jc w:val="center"/>
            </w:pPr>
            <w:r w:rsidRPr="00045549">
              <w:t>xx (</w:t>
            </w:r>
            <w:proofErr w:type="spellStart"/>
            <w:r w:rsidRPr="00045549">
              <w:t>xx.x</w:t>
            </w:r>
            <w:proofErr w:type="spellEnd"/>
            <w:r w:rsidRPr="00045549">
              <w:t>)</w:t>
            </w:r>
          </w:p>
        </w:tc>
        <w:tc>
          <w:tcPr>
            <w:tcW w:w="3263" w:type="dxa"/>
          </w:tcPr>
          <w:p w14:paraId="47FFA67D" w14:textId="0D1A62FB" w:rsidR="006F2C26" w:rsidRDefault="006F2C26" w:rsidP="006F2C26">
            <w:pPr>
              <w:jc w:val="center"/>
            </w:pPr>
            <w:r w:rsidRPr="00045549">
              <w:t>xx (</w:t>
            </w:r>
            <w:proofErr w:type="spellStart"/>
            <w:r w:rsidRPr="00045549">
              <w:t>xx.x</w:t>
            </w:r>
            <w:proofErr w:type="spellEnd"/>
            <w:r w:rsidRPr="00045549">
              <w:t>)</w:t>
            </w:r>
          </w:p>
        </w:tc>
        <w:tc>
          <w:tcPr>
            <w:tcW w:w="3263" w:type="dxa"/>
          </w:tcPr>
          <w:p w14:paraId="35A2DF0E" w14:textId="1CD5E302" w:rsidR="006F2C26" w:rsidRDefault="006F2C26" w:rsidP="006F2C26">
            <w:pPr>
              <w:jc w:val="center"/>
            </w:pPr>
            <w:r w:rsidRPr="00045549">
              <w:t>xx (</w:t>
            </w:r>
            <w:proofErr w:type="spellStart"/>
            <w:r w:rsidRPr="00045549">
              <w:t>xx.x</w:t>
            </w:r>
            <w:proofErr w:type="spellEnd"/>
            <w:r w:rsidRPr="00045549">
              <w:t>)</w:t>
            </w:r>
          </w:p>
        </w:tc>
      </w:tr>
      <w:tr w:rsidR="00F932BF" w14:paraId="1792836A" w14:textId="77777777" w:rsidTr="006F2C26">
        <w:trPr>
          <w:trHeight w:val="287"/>
        </w:trPr>
        <w:tc>
          <w:tcPr>
            <w:tcW w:w="3263" w:type="dxa"/>
          </w:tcPr>
          <w:p w14:paraId="0B439A3A" w14:textId="79C60D17" w:rsidR="00F932BF" w:rsidRDefault="00F932BF" w:rsidP="00F932BF">
            <w:r>
              <w:t xml:space="preserve">  Adverse Event</w:t>
            </w:r>
          </w:p>
        </w:tc>
        <w:tc>
          <w:tcPr>
            <w:tcW w:w="3263" w:type="dxa"/>
          </w:tcPr>
          <w:p w14:paraId="3B805340" w14:textId="2069FBD4" w:rsidR="00F932BF" w:rsidRPr="00045549" w:rsidRDefault="00F932BF" w:rsidP="00F932BF">
            <w:pPr>
              <w:jc w:val="center"/>
            </w:pPr>
            <w:r w:rsidRPr="00045549">
              <w:t>xx (</w:t>
            </w:r>
            <w:proofErr w:type="spellStart"/>
            <w:r w:rsidRPr="00045549">
              <w:t>xx.x</w:t>
            </w:r>
            <w:proofErr w:type="spellEnd"/>
            <w:r w:rsidRPr="00045549">
              <w:t>)</w:t>
            </w:r>
          </w:p>
        </w:tc>
        <w:tc>
          <w:tcPr>
            <w:tcW w:w="3263" w:type="dxa"/>
          </w:tcPr>
          <w:p w14:paraId="45069039" w14:textId="1CEEB4D5" w:rsidR="00F932BF" w:rsidRPr="00045549" w:rsidRDefault="00F932BF" w:rsidP="00F932BF">
            <w:pPr>
              <w:jc w:val="center"/>
            </w:pPr>
            <w:r w:rsidRPr="00045549">
              <w:t>xx (</w:t>
            </w:r>
            <w:proofErr w:type="spellStart"/>
            <w:r w:rsidRPr="00045549">
              <w:t>xx.x</w:t>
            </w:r>
            <w:proofErr w:type="spellEnd"/>
            <w:r w:rsidRPr="00045549">
              <w:t>)</w:t>
            </w:r>
          </w:p>
        </w:tc>
        <w:tc>
          <w:tcPr>
            <w:tcW w:w="3263" w:type="dxa"/>
          </w:tcPr>
          <w:p w14:paraId="27D7A99C" w14:textId="0C9C076E" w:rsidR="00F932BF" w:rsidRPr="00045549" w:rsidRDefault="00F932BF" w:rsidP="00F932BF">
            <w:pPr>
              <w:jc w:val="center"/>
            </w:pPr>
            <w:r w:rsidRPr="00045549">
              <w:t>xx (</w:t>
            </w:r>
            <w:proofErr w:type="spellStart"/>
            <w:r w:rsidRPr="00045549">
              <w:t>xx.x</w:t>
            </w:r>
            <w:proofErr w:type="spellEnd"/>
            <w:r w:rsidRPr="00045549">
              <w:t>)</w:t>
            </w:r>
          </w:p>
        </w:tc>
      </w:tr>
      <w:tr w:rsidR="00F932BF" w14:paraId="651530D8" w14:textId="77777777" w:rsidTr="006F2C26">
        <w:trPr>
          <w:trHeight w:val="395"/>
        </w:trPr>
        <w:tc>
          <w:tcPr>
            <w:tcW w:w="3263" w:type="dxa"/>
          </w:tcPr>
          <w:p w14:paraId="61D8103F" w14:textId="7F49F875" w:rsidR="00F932BF" w:rsidRDefault="00F932BF" w:rsidP="00F932BF">
            <w:r>
              <w:t xml:space="preserve">  Lack of Efficacy</w:t>
            </w:r>
          </w:p>
        </w:tc>
        <w:tc>
          <w:tcPr>
            <w:tcW w:w="3263" w:type="dxa"/>
          </w:tcPr>
          <w:p w14:paraId="38F4207F" w14:textId="3D8EE146" w:rsidR="00F932BF" w:rsidRDefault="00F932BF" w:rsidP="00F932BF">
            <w:pPr>
              <w:jc w:val="center"/>
            </w:pPr>
            <w:r w:rsidRPr="00045549">
              <w:t>xx (</w:t>
            </w:r>
            <w:proofErr w:type="spellStart"/>
            <w:r w:rsidRPr="00045549">
              <w:t>xx.x</w:t>
            </w:r>
            <w:proofErr w:type="spellEnd"/>
            <w:r w:rsidRPr="00045549">
              <w:t>)</w:t>
            </w:r>
          </w:p>
        </w:tc>
        <w:tc>
          <w:tcPr>
            <w:tcW w:w="3263" w:type="dxa"/>
          </w:tcPr>
          <w:p w14:paraId="088F794A" w14:textId="54D74FA6" w:rsidR="00F932BF" w:rsidRDefault="00F932BF" w:rsidP="00F932BF">
            <w:pPr>
              <w:jc w:val="center"/>
            </w:pPr>
            <w:r w:rsidRPr="00045549">
              <w:t>xx (</w:t>
            </w:r>
            <w:proofErr w:type="spellStart"/>
            <w:r w:rsidRPr="00045549">
              <w:t>xx.x</w:t>
            </w:r>
            <w:proofErr w:type="spellEnd"/>
            <w:r w:rsidRPr="00045549">
              <w:t>)</w:t>
            </w:r>
          </w:p>
        </w:tc>
        <w:tc>
          <w:tcPr>
            <w:tcW w:w="3263" w:type="dxa"/>
          </w:tcPr>
          <w:p w14:paraId="032CB47F" w14:textId="49F16DEB" w:rsidR="00F932BF" w:rsidRDefault="00F932BF" w:rsidP="00F932BF">
            <w:pPr>
              <w:jc w:val="center"/>
            </w:pPr>
            <w:r w:rsidRPr="00045549">
              <w:t>xx (</w:t>
            </w:r>
            <w:proofErr w:type="spellStart"/>
            <w:r w:rsidRPr="00045549">
              <w:t>xx.x</w:t>
            </w:r>
            <w:proofErr w:type="spellEnd"/>
            <w:r w:rsidRPr="00045549">
              <w:t>)</w:t>
            </w:r>
          </w:p>
        </w:tc>
      </w:tr>
      <w:tr w:rsidR="00F932BF" w14:paraId="2BC8A3DE" w14:textId="77777777" w:rsidTr="006F2C26">
        <w:trPr>
          <w:trHeight w:val="414"/>
        </w:trPr>
        <w:tc>
          <w:tcPr>
            <w:tcW w:w="3263" w:type="dxa"/>
          </w:tcPr>
          <w:p w14:paraId="78FFBDF6" w14:textId="29DB08A9" w:rsidR="00F932BF" w:rsidRDefault="00F932BF" w:rsidP="00F932BF">
            <w:r>
              <w:t xml:space="preserve">  Withdrawal by subject</w:t>
            </w:r>
          </w:p>
        </w:tc>
        <w:tc>
          <w:tcPr>
            <w:tcW w:w="3263" w:type="dxa"/>
          </w:tcPr>
          <w:p w14:paraId="06278201" w14:textId="18C1D882" w:rsidR="00F932BF" w:rsidRDefault="00F932BF" w:rsidP="00F932BF">
            <w:pPr>
              <w:jc w:val="center"/>
            </w:pPr>
            <w:r w:rsidRPr="00045549">
              <w:t>xx (</w:t>
            </w:r>
            <w:proofErr w:type="spellStart"/>
            <w:r w:rsidRPr="00045549">
              <w:t>xx.x</w:t>
            </w:r>
            <w:proofErr w:type="spellEnd"/>
            <w:r w:rsidRPr="00045549">
              <w:t>)</w:t>
            </w:r>
          </w:p>
        </w:tc>
        <w:tc>
          <w:tcPr>
            <w:tcW w:w="3263" w:type="dxa"/>
          </w:tcPr>
          <w:p w14:paraId="34B308C0" w14:textId="148C5893" w:rsidR="00F932BF" w:rsidRDefault="00F932BF" w:rsidP="00F932BF">
            <w:pPr>
              <w:jc w:val="center"/>
            </w:pPr>
            <w:r w:rsidRPr="00045549">
              <w:t>xx (</w:t>
            </w:r>
            <w:proofErr w:type="spellStart"/>
            <w:r w:rsidRPr="00045549">
              <w:t>xx.x</w:t>
            </w:r>
            <w:proofErr w:type="spellEnd"/>
            <w:r w:rsidRPr="00045549">
              <w:t>)</w:t>
            </w:r>
          </w:p>
        </w:tc>
        <w:tc>
          <w:tcPr>
            <w:tcW w:w="3263" w:type="dxa"/>
          </w:tcPr>
          <w:p w14:paraId="536383EB" w14:textId="3F6310E8" w:rsidR="00F932BF" w:rsidRDefault="00F932BF" w:rsidP="00F932BF">
            <w:pPr>
              <w:jc w:val="center"/>
            </w:pPr>
            <w:r w:rsidRPr="00045549">
              <w:t>xx (</w:t>
            </w:r>
            <w:proofErr w:type="spellStart"/>
            <w:r w:rsidRPr="00045549">
              <w:t>xx.x</w:t>
            </w:r>
            <w:proofErr w:type="spellEnd"/>
            <w:r w:rsidRPr="00045549">
              <w:t>)</w:t>
            </w:r>
          </w:p>
        </w:tc>
      </w:tr>
      <w:tr w:rsidR="00F932BF" w14:paraId="6535EE2A" w14:textId="77777777" w:rsidTr="007E419E">
        <w:trPr>
          <w:trHeight w:val="420"/>
        </w:trPr>
        <w:tc>
          <w:tcPr>
            <w:tcW w:w="3263" w:type="dxa"/>
          </w:tcPr>
          <w:p w14:paraId="4B4338CA" w14:textId="31D20878" w:rsidR="00F932BF" w:rsidRDefault="00F932BF" w:rsidP="00F932BF">
            <w:r>
              <w:t xml:space="preserve">  Other</w:t>
            </w:r>
          </w:p>
        </w:tc>
        <w:tc>
          <w:tcPr>
            <w:tcW w:w="3263" w:type="dxa"/>
          </w:tcPr>
          <w:p w14:paraId="6CE67F9D" w14:textId="75BB067E" w:rsidR="00F932BF" w:rsidRDefault="00F932BF" w:rsidP="00F932BF">
            <w:pPr>
              <w:jc w:val="center"/>
            </w:pPr>
            <w:r w:rsidRPr="00045549">
              <w:t>xx (</w:t>
            </w:r>
            <w:proofErr w:type="spellStart"/>
            <w:r w:rsidRPr="00045549">
              <w:t>xx.x</w:t>
            </w:r>
            <w:proofErr w:type="spellEnd"/>
            <w:r w:rsidRPr="00045549">
              <w:t>)</w:t>
            </w:r>
          </w:p>
        </w:tc>
        <w:tc>
          <w:tcPr>
            <w:tcW w:w="3263" w:type="dxa"/>
          </w:tcPr>
          <w:p w14:paraId="61BA88E5" w14:textId="05BC5179" w:rsidR="00F932BF" w:rsidRDefault="00F932BF" w:rsidP="00F932BF">
            <w:pPr>
              <w:jc w:val="center"/>
            </w:pPr>
            <w:r w:rsidRPr="00045549">
              <w:t>xx (</w:t>
            </w:r>
            <w:proofErr w:type="spellStart"/>
            <w:r w:rsidRPr="00045549">
              <w:t>xx.x</w:t>
            </w:r>
            <w:proofErr w:type="spellEnd"/>
            <w:r w:rsidRPr="00045549">
              <w:t>)</w:t>
            </w:r>
          </w:p>
        </w:tc>
        <w:tc>
          <w:tcPr>
            <w:tcW w:w="3263" w:type="dxa"/>
          </w:tcPr>
          <w:p w14:paraId="4C229188" w14:textId="64D6A804" w:rsidR="00F932BF" w:rsidRDefault="00F932BF" w:rsidP="00F932BF">
            <w:pPr>
              <w:jc w:val="center"/>
            </w:pPr>
            <w:r w:rsidRPr="00045549">
              <w:t>xx (</w:t>
            </w:r>
            <w:proofErr w:type="spellStart"/>
            <w:r w:rsidRPr="00045549">
              <w:t>xx.x</w:t>
            </w:r>
            <w:proofErr w:type="spellEnd"/>
            <w:r w:rsidRPr="00045549">
              <w:t>)</w:t>
            </w:r>
          </w:p>
        </w:tc>
      </w:tr>
    </w:tbl>
    <w:p w14:paraId="7F9EB1DD" w14:textId="77777777" w:rsidR="00CB1A74" w:rsidRPr="003A0045" w:rsidRDefault="00CB1A74" w:rsidP="00CB1A74">
      <w:pPr>
        <w:pStyle w:val="Sansinterligne"/>
        <w:rPr>
          <w:sz w:val="18"/>
          <w:szCs w:val="18"/>
        </w:rPr>
      </w:pPr>
      <w:r w:rsidRPr="003A0045">
        <w:rPr>
          <w:sz w:val="18"/>
          <w:szCs w:val="18"/>
        </w:rPr>
        <w:t>Percentages use N as denominator</w:t>
      </w:r>
    </w:p>
    <w:p w14:paraId="15622E1D" w14:textId="1A0B3FB7" w:rsidR="00891B7F" w:rsidRDefault="00F932BF">
      <w:r>
        <w:br w:type="page"/>
      </w:r>
    </w:p>
    <w:p w14:paraId="0CCAB949" w14:textId="04FEB711" w:rsidR="00891B7F" w:rsidRDefault="00D12DFC">
      <w:pPr>
        <w:pStyle w:val="Titre2"/>
      </w:pPr>
      <w:r>
        <w:lastRenderedPageBreak/>
        <w:t>Table X.3 Demographics (ITT Population)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891"/>
        <w:gridCol w:w="2891"/>
        <w:gridCol w:w="2891"/>
        <w:gridCol w:w="2891"/>
      </w:tblGrid>
      <w:tr w:rsidR="00891B7F" w14:paraId="5D1F3CFE" w14:textId="77777777" w:rsidTr="00D12DFC">
        <w:trPr>
          <w:trHeight w:val="518"/>
        </w:trPr>
        <w:tc>
          <w:tcPr>
            <w:tcW w:w="2891" w:type="dxa"/>
          </w:tcPr>
          <w:p w14:paraId="5832E0F0" w14:textId="77777777" w:rsidR="00891B7F" w:rsidRDefault="00D12DFC">
            <w:r>
              <w:t>Characteristic</w:t>
            </w:r>
          </w:p>
        </w:tc>
        <w:tc>
          <w:tcPr>
            <w:tcW w:w="2891" w:type="dxa"/>
          </w:tcPr>
          <w:p w14:paraId="7820A8B5" w14:textId="77777777" w:rsidR="00891B7F" w:rsidRDefault="00D12DFC" w:rsidP="00F932BF">
            <w:pPr>
              <w:jc w:val="center"/>
            </w:pPr>
            <w:r>
              <w:t>Placebo (N=xx)</w:t>
            </w:r>
          </w:p>
          <w:p w14:paraId="32EC329A" w14:textId="17F5251D" w:rsidR="00F932BF" w:rsidRDefault="00F932BF" w:rsidP="00F932BF">
            <w:pPr>
              <w:jc w:val="center"/>
            </w:pPr>
            <w:r>
              <w:t>n(%)</w:t>
            </w:r>
          </w:p>
        </w:tc>
        <w:tc>
          <w:tcPr>
            <w:tcW w:w="2891" w:type="dxa"/>
          </w:tcPr>
          <w:p w14:paraId="5E2AF543" w14:textId="77777777" w:rsidR="00891B7F" w:rsidRDefault="00F932BF" w:rsidP="00F932BF">
            <w:pPr>
              <w:jc w:val="center"/>
            </w:pPr>
            <w:r>
              <w:t xml:space="preserve">Drug </w:t>
            </w:r>
            <w:r w:rsidR="00D12DFC">
              <w:t>(N=xx)</w:t>
            </w:r>
          </w:p>
          <w:p w14:paraId="2A5E0880" w14:textId="310FED92" w:rsidR="00F932BF" w:rsidRDefault="00F932BF" w:rsidP="00F932BF">
            <w:pPr>
              <w:jc w:val="center"/>
            </w:pPr>
            <w:r>
              <w:t>n(%)</w:t>
            </w:r>
          </w:p>
        </w:tc>
        <w:tc>
          <w:tcPr>
            <w:tcW w:w="2891" w:type="dxa"/>
          </w:tcPr>
          <w:p w14:paraId="39A2C7BF" w14:textId="77777777" w:rsidR="00891B7F" w:rsidRDefault="00D12DFC" w:rsidP="00F932BF">
            <w:pPr>
              <w:jc w:val="center"/>
            </w:pPr>
            <w:r>
              <w:t>Total (N=xx)</w:t>
            </w:r>
          </w:p>
          <w:p w14:paraId="7478E612" w14:textId="34D5BC36" w:rsidR="00F932BF" w:rsidRDefault="00F932BF" w:rsidP="00F932BF">
            <w:pPr>
              <w:jc w:val="center"/>
            </w:pPr>
            <w:r>
              <w:t>n(%)</w:t>
            </w:r>
          </w:p>
        </w:tc>
      </w:tr>
      <w:tr w:rsidR="00891B7F" w14:paraId="28A24157" w14:textId="77777777" w:rsidTr="00D12DFC">
        <w:trPr>
          <w:trHeight w:val="253"/>
        </w:trPr>
        <w:tc>
          <w:tcPr>
            <w:tcW w:w="2891" w:type="dxa"/>
          </w:tcPr>
          <w:p w14:paraId="1273D13D" w14:textId="77777777" w:rsidR="00891B7F" w:rsidRDefault="00D12DFC">
            <w:r>
              <w:t>Age, years</w:t>
            </w:r>
          </w:p>
        </w:tc>
        <w:tc>
          <w:tcPr>
            <w:tcW w:w="2891" w:type="dxa"/>
          </w:tcPr>
          <w:p w14:paraId="002ED965" w14:textId="77777777" w:rsidR="00891B7F" w:rsidRDefault="00891B7F"/>
        </w:tc>
        <w:tc>
          <w:tcPr>
            <w:tcW w:w="2891" w:type="dxa"/>
          </w:tcPr>
          <w:p w14:paraId="2056AF11" w14:textId="77777777" w:rsidR="00891B7F" w:rsidRDefault="00891B7F"/>
        </w:tc>
        <w:tc>
          <w:tcPr>
            <w:tcW w:w="2891" w:type="dxa"/>
          </w:tcPr>
          <w:p w14:paraId="3886DB92" w14:textId="77777777" w:rsidR="00891B7F" w:rsidRDefault="00891B7F"/>
        </w:tc>
      </w:tr>
      <w:tr w:rsidR="00F932BF" w14:paraId="1615E138" w14:textId="77777777" w:rsidTr="00D12DFC">
        <w:trPr>
          <w:trHeight w:val="253"/>
        </w:trPr>
        <w:tc>
          <w:tcPr>
            <w:tcW w:w="2891" w:type="dxa"/>
          </w:tcPr>
          <w:p w14:paraId="7769E71F" w14:textId="48A4A4D3" w:rsidR="00F932BF" w:rsidRDefault="00F932BF">
            <w:r>
              <w:t xml:space="preserve">    n</w:t>
            </w:r>
          </w:p>
        </w:tc>
        <w:tc>
          <w:tcPr>
            <w:tcW w:w="2891" w:type="dxa"/>
          </w:tcPr>
          <w:p w14:paraId="34D48B12" w14:textId="07E5BEA3" w:rsidR="00F932BF" w:rsidRDefault="00F932BF" w:rsidP="00F932BF">
            <w:pPr>
              <w:jc w:val="center"/>
            </w:pPr>
            <w:r>
              <w:t>xx</w:t>
            </w:r>
          </w:p>
        </w:tc>
        <w:tc>
          <w:tcPr>
            <w:tcW w:w="2891" w:type="dxa"/>
          </w:tcPr>
          <w:p w14:paraId="58E8004A" w14:textId="0D2EA46D" w:rsidR="00F932BF" w:rsidRDefault="00F932BF" w:rsidP="00F932BF">
            <w:pPr>
              <w:jc w:val="center"/>
            </w:pPr>
            <w:r>
              <w:t>xx</w:t>
            </w:r>
          </w:p>
        </w:tc>
        <w:tc>
          <w:tcPr>
            <w:tcW w:w="2891" w:type="dxa"/>
          </w:tcPr>
          <w:p w14:paraId="575FED0D" w14:textId="66EA077D" w:rsidR="00F932BF" w:rsidRDefault="00F932BF" w:rsidP="00F932BF">
            <w:pPr>
              <w:jc w:val="center"/>
            </w:pPr>
            <w:r>
              <w:t>xx</w:t>
            </w:r>
          </w:p>
        </w:tc>
      </w:tr>
      <w:tr w:rsidR="00891B7F" w14:paraId="328914BC" w14:textId="77777777" w:rsidTr="00D12DFC">
        <w:trPr>
          <w:trHeight w:val="265"/>
        </w:trPr>
        <w:tc>
          <w:tcPr>
            <w:tcW w:w="2891" w:type="dxa"/>
          </w:tcPr>
          <w:p w14:paraId="73B15D27" w14:textId="77777777" w:rsidR="00891B7F" w:rsidRDefault="00D12DFC">
            <w:r>
              <w:t> </w:t>
            </w:r>
            <w:r>
              <w:t>Mean (SD)</w:t>
            </w:r>
          </w:p>
        </w:tc>
        <w:tc>
          <w:tcPr>
            <w:tcW w:w="2891" w:type="dxa"/>
          </w:tcPr>
          <w:p w14:paraId="764F83FF" w14:textId="77777777" w:rsidR="00891B7F" w:rsidRDefault="00D12DFC" w:rsidP="00F932BF">
            <w:pPr>
              <w:jc w:val="center"/>
            </w:pPr>
            <w:proofErr w:type="spellStart"/>
            <w:r>
              <w:t>xx.x</w:t>
            </w:r>
            <w:proofErr w:type="spellEnd"/>
            <w:r>
              <w:t xml:space="preserve"> (</w:t>
            </w:r>
            <w:proofErr w:type="spellStart"/>
            <w:r>
              <w:t>x.x</w:t>
            </w:r>
            <w:proofErr w:type="spellEnd"/>
            <w:r>
              <w:t>)</w:t>
            </w:r>
          </w:p>
        </w:tc>
        <w:tc>
          <w:tcPr>
            <w:tcW w:w="2891" w:type="dxa"/>
          </w:tcPr>
          <w:p w14:paraId="6387BDF4" w14:textId="77777777" w:rsidR="00891B7F" w:rsidRDefault="00D12DFC" w:rsidP="00F932BF">
            <w:pPr>
              <w:jc w:val="center"/>
            </w:pPr>
            <w:proofErr w:type="spellStart"/>
            <w:r>
              <w:t>xx.x</w:t>
            </w:r>
            <w:proofErr w:type="spellEnd"/>
            <w:r>
              <w:t xml:space="preserve"> (</w:t>
            </w:r>
            <w:proofErr w:type="spellStart"/>
            <w:r>
              <w:t>x.x</w:t>
            </w:r>
            <w:proofErr w:type="spellEnd"/>
            <w:r>
              <w:t>)</w:t>
            </w:r>
          </w:p>
        </w:tc>
        <w:tc>
          <w:tcPr>
            <w:tcW w:w="2891" w:type="dxa"/>
          </w:tcPr>
          <w:p w14:paraId="698F1E44" w14:textId="77777777" w:rsidR="00891B7F" w:rsidRDefault="00D12DFC" w:rsidP="00F932BF">
            <w:pPr>
              <w:jc w:val="center"/>
            </w:pPr>
            <w:proofErr w:type="spellStart"/>
            <w:r>
              <w:t>xx.x</w:t>
            </w:r>
            <w:proofErr w:type="spellEnd"/>
            <w:r>
              <w:t xml:space="preserve"> (</w:t>
            </w:r>
            <w:proofErr w:type="spellStart"/>
            <w:r>
              <w:t>x.x</w:t>
            </w:r>
            <w:proofErr w:type="spellEnd"/>
            <w:r>
              <w:t>)</w:t>
            </w:r>
          </w:p>
        </w:tc>
      </w:tr>
      <w:tr w:rsidR="00891B7F" w14:paraId="1932F580" w14:textId="77777777" w:rsidTr="00D12DFC">
        <w:trPr>
          <w:trHeight w:val="518"/>
        </w:trPr>
        <w:tc>
          <w:tcPr>
            <w:tcW w:w="2891" w:type="dxa"/>
          </w:tcPr>
          <w:p w14:paraId="4FED37B4" w14:textId="77777777" w:rsidR="00891B7F" w:rsidRDefault="00D12DFC">
            <w:r>
              <w:t> </w:t>
            </w:r>
            <w:r>
              <w:t>Median (Min, Max)</w:t>
            </w:r>
          </w:p>
        </w:tc>
        <w:tc>
          <w:tcPr>
            <w:tcW w:w="2891" w:type="dxa"/>
          </w:tcPr>
          <w:p w14:paraId="5A7ED233" w14:textId="77777777" w:rsidR="00891B7F" w:rsidRDefault="00D12DFC" w:rsidP="00F932BF">
            <w:pPr>
              <w:jc w:val="center"/>
            </w:pPr>
            <w:proofErr w:type="spellStart"/>
            <w:r>
              <w:t>xx.x</w:t>
            </w:r>
            <w:proofErr w:type="spellEnd"/>
            <w:r>
              <w:t xml:space="preserve"> (xx, xx)</w:t>
            </w:r>
          </w:p>
        </w:tc>
        <w:tc>
          <w:tcPr>
            <w:tcW w:w="2891" w:type="dxa"/>
          </w:tcPr>
          <w:p w14:paraId="4E52D840" w14:textId="77777777" w:rsidR="00891B7F" w:rsidRDefault="00D12DFC" w:rsidP="00F932BF">
            <w:pPr>
              <w:jc w:val="center"/>
            </w:pPr>
            <w:proofErr w:type="spellStart"/>
            <w:r>
              <w:t>xx.x</w:t>
            </w:r>
            <w:proofErr w:type="spellEnd"/>
            <w:r>
              <w:t xml:space="preserve"> (xx, xx)</w:t>
            </w:r>
          </w:p>
        </w:tc>
        <w:tc>
          <w:tcPr>
            <w:tcW w:w="2891" w:type="dxa"/>
          </w:tcPr>
          <w:p w14:paraId="5B3EF467" w14:textId="77777777" w:rsidR="00891B7F" w:rsidRDefault="00D12DFC" w:rsidP="00F932BF">
            <w:pPr>
              <w:jc w:val="center"/>
            </w:pPr>
            <w:proofErr w:type="spellStart"/>
            <w:r>
              <w:t>xx.x</w:t>
            </w:r>
            <w:proofErr w:type="spellEnd"/>
            <w:r>
              <w:t xml:space="preserve"> (xx, xx)</w:t>
            </w:r>
          </w:p>
        </w:tc>
      </w:tr>
      <w:tr w:rsidR="00891B7F" w14:paraId="388AD2D1" w14:textId="77777777" w:rsidTr="00D12DFC">
        <w:trPr>
          <w:trHeight w:val="253"/>
        </w:trPr>
        <w:tc>
          <w:tcPr>
            <w:tcW w:w="2891" w:type="dxa"/>
          </w:tcPr>
          <w:p w14:paraId="5301006C" w14:textId="77777777" w:rsidR="00891B7F" w:rsidRDefault="00D12DFC">
            <w:r>
              <w:t>Sex, n (%)</w:t>
            </w:r>
          </w:p>
        </w:tc>
        <w:tc>
          <w:tcPr>
            <w:tcW w:w="2891" w:type="dxa"/>
          </w:tcPr>
          <w:p w14:paraId="687A0FAA" w14:textId="77777777" w:rsidR="00891B7F" w:rsidRDefault="00891B7F" w:rsidP="00F932BF">
            <w:pPr>
              <w:jc w:val="center"/>
            </w:pPr>
          </w:p>
        </w:tc>
        <w:tc>
          <w:tcPr>
            <w:tcW w:w="2891" w:type="dxa"/>
          </w:tcPr>
          <w:p w14:paraId="2DB7E432" w14:textId="77777777" w:rsidR="00891B7F" w:rsidRDefault="00891B7F" w:rsidP="00F932BF">
            <w:pPr>
              <w:jc w:val="center"/>
            </w:pPr>
          </w:p>
        </w:tc>
        <w:tc>
          <w:tcPr>
            <w:tcW w:w="2891" w:type="dxa"/>
          </w:tcPr>
          <w:p w14:paraId="02BA1A2D" w14:textId="77777777" w:rsidR="00891B7F" w:rsidRDefault="00891B7F" w:rsidP="00F932BF">
            <w:pPr>
              <w:jc w:val="center"/>
            </w:pPr>
          </w:p>
        </w:tc>
      </w:tr>
      <w:tr w:rsidR="00F932BF" w14:paraId="6380ADD4" w14:textId="77777777" w:rsidTr="00D12DFC">
        <w:trPr>
          <w:trHeight w:val="253"/>
        </w:trPr>
        <w:tc>
          <w:tcPr>
            <w:tcW w:w="2891" w:type="dxa"/>
          </w:tcPr>
          <w:p w14:paraId="40C664AF" w14:textId="77777777" w:rsidR="00F932BF" w:rsidRDefault="00F932BF" w:rsidP="00F932BF">
            <w:r>
              <w:t> Male</w:t>
            </w:r>
          </w:p>
        </w:tc>
        <w:tc>
          <w:tcPr>
            <w:tcW w:w="2891" w:type="dxa"/>
          </w:tcPr>
          <w:p w14:paraId="1611665E" w14:textId="2DD6C2E2" w:rsidR="00F932BF" w:rsidRDefault="00F932BF" w:rsidP="00F932BF">
            <w:pPr>
              <w:jc w:val="center"/>
            </w:pPr>
            <w:r w:rsidRPr="00517E23">
              <w:t>xx (</w:t>
            </w:r>
            <w:proofErr w:type="spellStart"/>
            <w:r w:rsidRPr="00517E23">
              <w:t>xx.x</w:t>
            </w:r>
            <w:proofErr w:type="spellEnd"/>
            <w:r w:rsidRPr="00517E23">
              <w:t>)</w:t>
            </w:r>
          </w:p>
        </w:tc>
        <w:tc>
          <w:tcPr>
            <w:tcW w:w="2891" w:type="dxa"/>
          </w:tcPr>
          <w:p w14:paraId="3490E0FE" w14:textId="16C5021A" w:rsidR="00F932BF" w:rsidRDefault="00F932BF" w:rsidP="00F932BF">
            <w:pPr>
              <w:jc w:val="center"/>
            </w:pPr>
            <w:r w:rsidRPr="00517E23">
              <w:t>xx (</w:t>
            </w:r>
            <w:proofErr w:type="spellStart"/>
            <w:r w:rsidRPr="00517E23">
              <w:t>xx.x</w:t>
            </w:r>
            <w:proofErr w:type="spellEnd"/>
            <w:r w:rsidRPr="00517E23">
              <w:t>)</w:t>
            </w:r>
          </w:p>
        </w:tc>
        <w:tc>
          <w:tcPr>
            <w:tcW w:w="2891" w:type="dxa"/>
          </w:tcPr>
          <w:p w14:paraId="351436A2" w14:textId="6CE767A0" w:rsidR="00F932BF" w:rsidRDefault="00F932BF" w:rsidP="00F932BF">
            <w:pPr>
              <w:jc w:val="center"/>
            </w:pPr>
            <w:r w:rsidRPr="00517E23">
              <w:t>xx (</w:t>
            </w:r>
            <w:proofErr w:type="spellStart"/>
            <w:r w:rsidRPr="00517E23">
              <w:t>xx.x</w:t>
            </w:r>
            <w:proofErr w:type="spellEnd"/>
            <w:r w:rsidRPr="00517E23">
              <w:t>)</w:t>
            </w:r>
          </w:p>
        </w:tc>
      </w:tr>
      <w:tr w:rsidR="00F932BF" w14:paraId="7303AD11" w14:textId="77777777" w:rsidTr="00D12DFC">
        <w:trPr>
          <w:trHeight w:val="265"/>
        </w:trPr>
        <w:tc>
          <w:tcPr>
            <w:tcW w:w="2891" w:type="dxa"/>
          </w:tcPr>
          <w:p w14:paraId="5A999B12" w14:textId="77777777" w:rsidR="00F932BF" w:rsidRDefault="00F932BF" w:rsidP="00F932BF">
            <w:r>
              <w:t> Female</w:t>
            </w:r>
          </w:p>
        </w:tc>
        <w:tc>
          <w:tcPr>
            <w:tcW w:w="2891" w:type="dxa"/>
          </w:tcPr>
          <w:p w14:paraId="51DEE172" w14:textId="2FE461FD" w:rsidR="00F932BF" w:rsidRDefault="00F932BF" w:rsidP="00F932BF">
            <w:pPr>
              <w:jc w:val="center"/>
            </w:pPr>
            <w:r w:rsidRPr="00517E23">
              <w:t>xx (</w:t>
            </w:r>
            <w:proofErr w:type="spellStart"/>
            <w:r w:rsidRPr="00517E23">
              <w:t>xx.x</w:t>
            </w:r>
            <w:proofErr w:type="spellEnd"/>
            <w:r w:rsidRPr="00517E23">
              <w:t>)</w:t>
            </w:r>
          </w:p>
        </w:tc>
        <w:tc>
          <w:tcPr>
            <w:tcW w:w="2891" w:type="dxa"/>
          </w:tcPr>
          <w:p w14:paraId="6E7BBF6F" w14:textId="3A73DC70" w:rsidR="00F932BF" w:rsidRDefault="00F932BF" w:rsidP="00F932BF">
            <w:pPr>
              <w:jc w:val="center"/>
            </w:pPr>
            <w:r w:rsidRPr="00517E23">
              <w:t>xx (</w:t>
            </w:r>
            <w:proofErr w:type="spellStart"/>
            <w:r w:rsidRPr="00517E23">
              <w:t>xx.x</w:t>
            </w:r>
            <w:proofErr w:type="spellEnd"/>
            <w:r w:rsidRPr="00517E23">
              <w:t>)</w:t>
            </w:r>
          </w:p>
        </w:tc>
        <w:tc>
          <w:tcPr>
            <w:tcW w:w="2891" w:type="dxa"/>
          </w:tcPr>
          <w:p w14:paraId="1C6BEA2E" w14:textId="26C6949C" w:rsidR="00F932BF" w:rsidRDefault="00F932BF" w:rsidP="00F932BF">
            <w:pPr>
              <w:jc w:val="center"/>
            </w:pPr>
            <w:r w:rsidRPr="00517E23">
              <w:t>xx (</w:t>
            </w:r>
            <w:proofErr w:type="spellStart"/>
            <w:r w:rsidRPr="00517E23">
              <w:t>xx.x</w:t>
            </w:r>
            <w:proofErr w:type="spellEnd"/>
            <w:r w:rsidRPr="00517E23">
              <w:t>)</w:t>
            </w:r>
          </w:p>
        </w:tc>
      </w:tr>
      <w:tr w:rsidR="00891B7F" w14:paraId="3315DA50" w14:textId="77777777" w:rsidTr="00D12DFC">
        <w:trPr>
          <w:trHeight w:val="253"/>
        </w:trPr>
        <w:tc>
          <w:tcPr>
            <w:tcW w:w="2891" w:type="dxa"/>
          </w:tcPr>
          <w:p w14:paraId="6F135484" w14:textId="77777777" w:rsidR="00891B7F" w:rsidRDefault="00D12DFC">
            <w:r>
              <w:t>Race, n (%)</w:t>
            </w:r>
          </w:p>
        </w:tc>
        <w:tc>
          <w:tcPr>
            <w:tcW w:w="2891" w:type="dxa"/>
          </w:tcPr>
          <w:p w14:paraId="539E4928" w14:textId="77777777" w:rsidR="00891B7F" w:rsidRDefault="00891B7F" w:rsidP="00F932BF">
            <w:pPr>
              <w:jc w:val="center"/>
            </w:pPr>
          </w:p>
        </w:tc>
        <w:tc>
          <w:tcPr>
            <w:tcW w:w="2891" w:type="dxa"/>
          </w:tcPr>
          <w:p w14:paraId="7A697173" w14:textId="77777777" w:rsidR="00891B7F" w:rsidRDefault="00891B7F" w:rsidP="00F932BF">
            <w:pPr>
              <w:jc w:val="center"/>
            </w:pPr>
          </w:p>
        </w:tc>
        <w:tc>
          <w:tcPr>
            <w:tcW w:w="2891" w:type="dxa"/>
          </w:tcPr>
          <w:p w14:paraId="3A323486" w14:textId="77777777" w:rsidR="00891B7F" w:rsidRDefault="00891B7F" w:rsidP="00F932BF">
            <w:pPr>
              <w:jc w:val="center"/>
            </w:pPr>
          </w:p>
        </w:tc>
      </w:tr>
      <w:tr w:rsidR="00F932BF" w14:paraId="741AB47A" w14:textId="77777777" w:rsidTr="00D12DFC">
        <w:trPr>
          <w:trHeight w:val="253"/>
        </w:trPr>
        <w:tc>
          <w:tcPr>
            <w:tcW w:w="2891" w:type="dxa"/>
          </w:tcPr>
          <w:p w14:paraId="6864FC89" w14:textId="77777777" w:rsidR="00F932BF" w:rsidRDefault="00F932BF" w:rsidP="00F932BF">
            <w:r>
              <w:t> White</w:t>
            </w:r>
          </w:p>
        </w:tc>
        <w:tc>
          <w:tcPr>
            <w:tcW w:w="2891" w:type="dxa"/>
          </w:tcPr>
          <w:p w14:paraId="05390CEF" w14:textId="59781C74" w:rsidR="00F932BF" w:rsidRDefault="00F932BF" w:rsidP="00F932BF">
            <w:pPr>
              <w:jc w:val="center"/>
            </w:pPr>
            <w:r w:rsidRPr="005613E7">
              <w:t>xx (</w:t>
            </w:r>
            <w:proofErr w:type="spellStart"/>
            <w:r w:rsidRPr="005613E7">
              <w:t>xx.x</w:t>
            </w:r>
            <w:proofErr w:type="spellEnd"/>
            <w:r w:rsidRPr="005613E7">
              <w:t>)</w:t>
            </w:r>
          </w:p>
        </w:tc>
        <w:tc>
          <w:tcPr>
            <w:tcW w:w="2891" w:type="dxa"/>
          </w:tcPr>
          <w:p w14:paraId="78B1D548" w14:textId="6AAA3FFB" w:rsidR="00F932BF" w:rsidRDefault="00F932BF" w:rsidP="00F932BF">
            <w:pPr>
              <w:jc w:val="center"/>
            </w:pPr>
            <w:r w:rsidRPr="005613E7">
              <w:t>xx (</w:t>
            </w:r>
            <w:proofErr w:type="spellStart"/>
            <w:r w:rsidRPr="005613E7">
              <w:t>xx.x</w:t>
            </w:r>
            <w:proofErr w:type="spellEnd"/>
            <w:r w:rsidRPr="005613E7">
              <w:t>)</w:t>
            </w:r>
          </w:p>
        </w:tc>
        <w:tc>
          <w:tcPr>
            <w:tcW w:w="2891" w:type="dxa"/>
          </w:tcPr>
          <w:p w14:paraId="59502EA7" w14:textId="18FDE8AB" w:rsidR="00F932BF" w:rsidRDefault="00F932BF" w:rsidP="00F932BF">
            <w:pPr>
              <w:jc w:val="center"/>
            </w:pPr>
            <w:r w:rsidRPr="005613E7">
              <w:t>xx (</w:t>
            </w:r>
            <w:proofErr w:type="spellStart"/>
            <w:r w:rsidRPr="005613E7">
              <w:t>xx.x</w:t>
            </w:r>
            <w:proofErr w:type="spellEnd"/>
            <w:r w:rsidRPr="005613E7">
              <w:t>)</w:t>
            </w:r>
          </w:p>
        </w:tc>
      </w:tr>
      <w:tr w:rsidR="00F932BF" w14:paraId="553DEE56" w14:textId="77777777" w:rsidTr="00D12DFC">
        <w:trPr>
          <w:trHeight w:val="518"/>
        </w:trPr>
        <w:tc>
          <w:tcPr>
            <w:tcW w:w="2891" w:type="dxa"/>
          </w:tcPr>
          <w:p w14:paraId="3F8A972B" w14:textId="77777777" w:rsidR="00F932BF" w:rsidRDefault="00F932BF" w:rsidP="00F932BF">
            <w:r>
              <w:t> Black or African American</w:t>
            </w:r>
          </w:p>
        </w:tc>
        <w:tc>
          <w:tcPr>
            <w:tcW w:w="2891" w:type="dxa"/>
          </w:tcPr>
          <w:p w14:paraId="42D6275C" w14:textId="443CDF16" w:rsidR="00F932BF" w:rsidRDefault="00F932BF" w:rsidP="00F932BF">
            <w:pPr>
              <w:jc w:val="center"/>
            </w:pPr>
            <w:r w:rsidRPr="005613E7">
              <w:t>xx (</w:t>
            </w:r>
            <w:proofErr w:type="spellStart"/>
            <w:r w:rsidRPr="005613E7">
              <w:t>xx.x</w:t>
            </w:r>
            <w:proofErr w:type="spellEnd"/>
            <w:r w:rsidRPr="005613E7">
              <w:t>)</w:t>
            </w:r>
          </w:p>
        </w:tc>
        <w:tc>
          <w:tcPr>
            <w:tcW w:w="2891" w:type="dxa"/>
          </w:tcPr>
          <w:p w14:paraId="2CB0CCFD" w14:textId="71292591" w:rsidR="00F932BF" w:rsidRDefault="00F932BF" w:rsidP="00F932BF">
            <w:pPr>
              <w:jc w:val="center"/>
            </w:pPr>
            <w:r w:rsidRPr="005613E7">
              <w:t>xx (</w:t>
            </w:r>
            <w:proofErr w:type="spellStart"/>
            <w:r w:rsidRPr="005613E7">
              <w:t>xx.x</w:t>
            </w:r>
            <w:proofErr w:type="spellEnd"/>
            <w:r w:rsidRPr="005613E7">
              <w:t>)</w:t>
            </w:r>
          </w:p>
        </w:tc>
        <w:tc>
          <w:tcPr>
            <w:tcW w:w="2891" w:type="dxa"/>
          </w:tcPr>
          <w:p w14:paraId="15B4D437" w14:textId="563B54C7" w:rsidR="00F932BF" w:rsidRDefault="00F932BF" w:rsidP="00F932BF">
            <w:pPr>
              <w:jc w:val="center"/>
            </w:pPr>
            <w:r w:rsidRPr="005613E7">
              <w:t>xx (</w:t>
            </w:r>
            <w:proofErr w:type="spellStart"/>
            <w:r w:rsidRPr="005613E7">
              <w:t>xx.x</w:t>
            </w:r>
            <w:proofErr w:type="spellEnd"/>
            <w:r w:rsidRPr="005613E7">
              <w:t>)</w:t>
            </w:r>
          </w:p>
        </w:tc>
      </w:tr>
      <w:tr w:rsidR="00F932BF" w14:paraId="748D55BF" w14:textId="77777777" w:rsidTr="00D12DFC">
        <w:trPr>
          <w:trHeight w:val="253"/>
        </w:trPr>
        <w:tc>
          <w:tcPr>
            <w:tcW w:w="2891" w:type="dxa"/>
          </w:tcPr>
          <w:p w14:paraId="43ED4776" w14:textId="77777777" w:rsidR="00F932BF" w:rsidRDefault="00F932BF" w:rsidP="00F932BF">
            <w:r>
              <w:t> Asian</w:t>
            </w:r>
          </w:p>
        </w:tc>
        <w:tc>
          <w:tcPr>
            <w:tcW w:w="2891" w:type="dxa"/>
          </w:tcPr>
          <w:p w14:paraId="00DB5B21" w14:textId="398C1559" w:rsidR="00F932BF" w:rsidRDefault="00F932BF" w:rsidP="00F932BF">
            <w:pPr>
              <w:jc w:val="center"/>
            </w:pPr>
            <w:r w:rsidRPr="005613E7">
              <w:t>xx (</w:t>
            </w:r>
            <w:proofErr w:type="spellStart"/>
            <w:r w:rsidRPr="005613E7">
              <w:t>xx.x</w:t>
            </w:r>
            <w:proofErr w:type="spellEnd"/>
            <w:r w:rsidRPr="005613E7">
              <w:t>)</w:t>
            </w:r>
          </w:p>
        </w:tc>
        <w:tc>
          <w:tcPr>
            <w:tcW w:w="2891" w:type="dxa"/>
          </w:tcPr>
          <w:p w14:paraId="7A43AB9F" w14:textId="6ED418DA" w:rsidR="00F932BF" w:rsidRDefault="00F932BF" w:rsidP="00F932BF">
            <w:pPr>
              <w:jc w:val="center"/>
            </w:pPr>
            <w:r w:rsidRPr="005613E7">
              <w:t>xx (</w:t>
            </w:r>
            <w:proofErr w:type="spellStart"/>
            <w:r w:rsidRPr="005613E7">
              <w:t>xx.x</w:t>
            </w:r>
            <w:proofErr w:type="spellEnd"/>
            <w:r w:rsidRPr="005613E7">
              <w:t>)</w:t>
            </w:r>
          </w:p>
        </w:tc>
        <w:tc>
          <w:tcPr>
            <w:tcW w:w="2891" w:type="dxa"/>
          </w:tcPr>
          <w:p w14:paraId="111BDA2B" w14:textId="7BB38588" w:rsidR="00F932BF" w:rsidRDefault="00F932BF" w:rsidP="00F932BF">
            <w:pPr>
              <w:jc w:val="center"/>
            </w:pPr>
            <w:r w:rsidRPr="005613E7">
              <w:t>xx (</w:t>
            </w:r>
            <w:proofErr w:type="spellStart"/>
            <w:r w:rsidRPr="005613E7">
              <w:t>xx.x</w:t>
            </w:r>
            <w:proofErr w:type="spellEnd"/>
            <w:r w:rsidRPr="005613E7">
              <w:t>)</w:t>
            </w:r>
          </w:p>
        </w:tc>
      </w:tr>
      <w:tr w:rsidR="00F932BF" w14:paraId="733FA8B9" w14:textId="77777777" w:rsidTr="00D12DFC">
        <w:trPr>
          <w:trHeight w:val="265"/>
        </w:trPr>
        <w:tc>
          <w:tcPr>
            <w:tcW w:w="2891" w:type="dxa"/>
          </w:tcPr>
          <w:p w14:paraId="6D1F6E14" w14:textId="77777777" w:rsidR="00F932BF" w:rsidRDefault="00F932BF" w:rsidP="00F932BF">
            <w:r>
              <w:t> Other</w:t>
            </w:r>
          </w:p>
        </w:tc>
        <w:tc>
          <w:tcPr>
            <w:tcW w:w="2891" w:type="dxa"/>
          </w:tcPr>
          <w:p w14:paraId="69CEF278" w14:textId="1976F637" w:rsidR="00F932BF" w:rsidRDefault="00F932BF" w:rsidP="00F932BF">
            <w:pPr>
              <w:jc w:val="center"/>
            </w:pPr>
            <w:r w:rsidRPr="005613E7">
              <w:t>xx (</w:t>
            </w:r>
            <w:proofErr w:type="spellStart"/>
            <w:r w:rsidRPr="005613E7">
              <w:t>xx.x</w:t>
            </w:r>
            <w:proofErr w:type="spellEnd"/>
            <w:r w:rsidRPr="005613E7">
              <w:t>)</w:t>
            </w:r>
          </w:p>
        </w:tc>
        <w:tc>
          <w:tcPr>
            <w:tcW w:w="2891" w:type="dxa"/>
          </w:tcPr>
          <w:p w14:paraId="4338D384" w14:textId="40911D0D" w:rsidR="00F932BF" w:rsidRDefault="00F932BF" w:rsidP="00F932BF">
            <w:pPr>
              <w:jc w:val="center"/>
            </w:pPr>
            <w:r w:rsidRPr="005613E7">
              <w:t>xx (</w:t>
            </w:r>
            <w:proofErr w:type="spellStart"/>
            <w:r w:rsidRPr="005613E7">
              <w:t>xx.x</w:t>
            </w:r>
            <w:proofErr w:type="spellEnd"/>
            <w:r w:rsidRPr="005613E7">
              <w:t>)</w:t>
            </w:r>
          </w:p>
        </w:tc>
        <w:tc>
          <w:tcPr>
            <w:tcW w:w="2891" w:type="dxa"/>
          </w:tcPr>
          <w:p w14:paraId="76173455" w14:textId="4C36DA38" w:rsidR="00F932BF" w:rsidRDefault="00F932BF" w:rsidP="00F932BF">
            <w:pPr>
              <w:jc w:val="center"/>
            </w:pPr>
            <w:r w:rsidRPr="005613E7">
              <w:t>xx (</w:t>
            </w:r>
            <w:proofErr w:type="spellStart"/>
            <w:r w:rsidRPr="005613E7">
              <w:t>xx.x</w:t>
            </w:r>
            <w:proofErr w:type="spellEnd"/>
            <w:r w:rsidRPr="005613E7">
              <w:t>)</w:t>
            </w:r>
          </w:p>
        </w:tc>
      </w:tr>
    </w:tbl>
    <w:p w14:paraId="6C38A72F" w14:textId="50575399" w:rsidR="00891B7F" w:rsidRPr="00F932BF" w:rsidRDefault="00D12DFC" w:rsidP="00F932BF">
      <w:pPr>
        <w:pStyle w:val="Sansinterligne"/>
        <w:rPr>
          <w:sz w:val="18"/>
          <w:szCs w:val="18"/>
        </w:rPr>
      </w:pPr>
      <w:r w:rsidRPr="00F932BF">
        <w:rPr>
          <w:sz w:val="18"/>
          <w:szCs w:val="18"/>
        </w:rPr>
        <w:t>SD = standard deviation.</w:t>
      </w:r>
    </w:p>
    <w:p w14:paraId="54729828" w14:textId="1A1D737A" w:rsidR="00891B7F" w:rsidRPr="00F932BF" w:rsidRDefault="00D12DFC" w:rsidP="00F932BF">
      <w:pPr>
        <w:pStyle w:val="Sansinterligne"/>
        <w:rPr>
          <w:sz w:val="18"/>
          <w:szCs w:val="18"/>
        </w:rPr>
      </w:pPr>
      <w:r w:rsidRPr="00F932BF">
        <w:rPr>
          <w:sz w:val="18"/>
          <w:szCs w:val="18"/>
        </w:rPr>
        <w:t>Min = minimum; Max = maximum.</w:t>
      </w:r>
    </w:p>
    <w:p w14:paraId="4B440787" w14:textId="0F650D26" w:rsidR="00891B7F" w:rsidRDefault="00D12DFC" w:rsidP="00F932BF">
      <w:pPr>
        <w:pStyle w:val="Sansinterligne"/>
        <w:rPr>
          <w:sz w:val="18"/>
          <w:szCs w:val="18"/>
        </w:rPr>
      </w:pPr>
      <w:r w:rsidRPr="00F932BF">
        <w:rPr>
          <w:sz w:val="18"/>
          <w:szCs w:val="18"/>
        </w:rPr>
        <w:t>Race categories as recorded on eCRF.</w:t>
      </w:r>
    </w:p>
    <w:p w14:paraId="0BE1AD73" w14:textId="54E40D05" w:rsidR="00891B7F" w:rsidRPr="00D12DFC" w:rsidRDefault="003A0045" w:rsidP="00D12DFC">
      <w:pPr>
        <w:pStyle w:val="Sansinterligne"/>
        <w:rPr>
          <w:sz w:val="18"/>
          <w:szCs w:val="18"/>
        </w:rPr>
      </w:pPr>
      <w:r w:rsidRPr="003A0045">
        <w:rPr>
          <w:sz w:val="18"/>
          <w:szCs w:val="18"/>
        </w:rPr>
        <w:t>Percentages use N as denominator</w:t>
      </w:r>
    </w:p>
    <w:p w14:paraId="6BC7BB5D" w14:textId="77777777" w:rsidR="00891B7F" w:rsidRDefault="00D12DFC">
      <w:pPr>
        <w:pStyle w:val="Titre2"/>
      </w:pPr>
      <w:r>
        <w:t>Table X.4 Primary Efficacy Analysis: Change from Baseline in ADAS-Cog Score (ITT Population)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809"/>
        <w:gridCol w:w="2694"/>
        <w:gridCol w:w="3358"/>
        <w:gridCol w:w="2633"/>
      </w:tblGrid>
      <w:tr w:rsidR="00A46470" w14:paraId="5B71C1AD" w14:textId="77777777" w:rsidTr="0099741E">
        <w:trPr>
          <w:trHeight w:val="517"/>
        </w:trPr>
        <w:tc>
          <w:tcPr>
            <w:tcW w:w="1809" w:type="dxa"/>
          </w:tcPr>
          <w:p w14:paraId="686BCD87" w14:textId="77777777" w:rsidR="00A46470" w:rsidRDefault="00A46470">
            <w:r>
              <w:t>Timepoint</w:t>
            </w:r>
          </w:p>
        </w:tc>
        <w:tc>
          <w:tcPr>
            <w:tcW w:w="2694" w:type="dxa"/>
          </w:tcPr>
          <w:p w14:paraId="3139FF4A" w14:textId="3ABC507A" w:rsidR="00A46470" w:rsidRPr="007F4613" w:rsidRDefault="00A46470" w:rsidP="00E91E75">
            <w:pPr>
              <w:jc w:val="center"/>
            </w:pPr>
            <w:r w:rsidRPr="007F4613">
              <w:t>Measurement</w:t>
            </w:r>
          </w:p>
        </w:tc>
        <w:tc>
          <w:tcPr>
            <w:tcW w:w="3358" w:type="dxa"/>
          </w:tcPr>
          <w:p w14:paraId="0AB89FDE" w14:textId="225BA79D" w:rsidR="00A46470" w:rsidRDefault="00A46470" w:rsidP="00E91E75">
            <w:pPr>
              <w:jc w:val="center"/>
            </w:pPr>
            <w:r>
              <w:t>Placebo (N=xx)</w:t>
            </w:r>
          </w:p>
        </w:tc>
        <w:tc>
          <w:tcPr>
            <w:tcW w:w="2633" w:type="dxa"/>
          </w:tcPr>
          <w:p w14:paraId="67D9C9BC" w14:textId="6B442FC3" w:rsidR="00A46470" w:rsidRDefault="00A46470" w:rsidP="00E91E75">
            <w:pPr>
              <w:jc w:val="center"/>
            </w:pPr>
            <w:r>
              <w:t>Drug (N=xx)</w:t>
            </w:r>
          </w:p>
        </w:tc>
      </w:tr>
      <w:tr w:rsidR="00A46470" w14:paraId="37E09306" w14:textId="77777777" w:rsidTr="0099741E">
        <w:trPr>
          <w:trHeight w:val="252"/>
        </w:trPr>
        <w:tc>
          <w:tcPr>
            <w:tcW w:w="1809" w:type="dxa"/>
          </w:tcPr>
          <w:p w14:paraId="7F238CEF" w14:textId="1592825E" w:rsidR="00A46470" w:rsidRDefault="00A46470" w:rsidP="004F62BA">
            <w:r>
              <w:t xml:space="preserve">Week </w:t>
            </w:r>
            <w:r>
              <w:t>4</w:t>
            </w:r>
          </w:p>
        </w:tc>
        <w:tc>
          <w:tcPr>
            <w:tcW w:w="2694" w:type="dxa"/>
          </w:tcPr>
          <w:p w14:paraId="11E2AA1C" w14:textId="39DF7BB6" w:rsidR="00A46470" w:rsidRDefault="00A46470" w:rsidP="004F62BA">
            <w:pPr>
              <w:jc w:val="center"/>
            </w:pPr>
            <w:r>
              <w:t>n</w:t>
            </w:r>
          </w:p>
        </w:tc>
        <w:tc>
          <w:tcPr>
            <w:tcW w:w="3358" w:type="dxa"/>
          </w:tcPr>
          <w:p w14:paraId="3FA49C42" w14:textId="33B50BC3" w:rsidR="00A46470" w:rsidRDefault="00A46470" w:rsidP="004F62BA">
            <w:pPr>
              <w:jc w:val="center"/>
            </w:pPr>
            <w:r>
              <w:t>xx</w:t>
            </w:r>
          </w:p>
        </w:tc>
        <w:tc>
          <w:tcPr>
            <w:tcW w:w="2633" w:type="dxa"/>
          </w:tcPr>
          <w:p w14:paraId="290B70A3" w14:textId="3EFA7978" w:rsidR="00A46470" w:rsidRDefault="00A46470" w:rsidP="004F62BA">
            <w:pPr>
              <w:jc w:val="center"/>
            </w:pPr>
            <w:r>
              <w:t>xx</w:t>
            </w:r>
          </w:p>
        </w:tc>
      </w:tr>
      <w:tr w:rsidR="00A46470" w14:paraId="1B88FB3B" w14:textId="77777777" w:rsidTr="0099741E">
        <w:trPr>
          <w:trHeight w:val="252"/>
        </w:trPr>
        <w:tc>
          <w:tcPr>
            <w:tcW w:w="1809" w:type="dxa"/>
          </w:tcPr>
          <w:p w14:paraId="1B6F0555" w14:textId="77777777" w:rsidR="00A46470" w:rsidRDefault="00A46470" w:rsidP="004F62BA"/>
        </w:tc>
        <w:tc>
          <w:tcPr>
            <w:tcW w:w="2694" w:type="dxa"/>
          </w:tcPr>
          <w:p w14:paraId="0D2C55BD" w14:textId="6525B422" w:rsidR="00A46470" w:rsidRDefault="00A46470" w:rsidP="004F62BA">
            <w:pPr>
              <w:jc w:val="center"/>
            </w:pPr>
            <w:r>
              <w:t>Mean (SD)</w:t>
            </w:r>
          </w:p>
        </w:tc>
        <w:tc>
          <w:tcPr>
            <w:tcW w:w="3358" w:type="dxa"/>
          </w:tcPr>
          <w:p w14:paraId="78E1EE8D" w14:textId="439100BF" w:rsidR="00A46470" w:rsidRDefault="00A46470" w:rsidP="004F62BA">
            <w:pPr>
              <w:jc w:val="center"/>
            </w:pPr>
            <w:proofErr w:type="spellStart"/>
            <w:r w:rsidRPr="00517E23">
              <w:t>xx</w:t>
            </w:r>
            <w:r>
              <w:t>.x</w:t>
            </w:r>
            <w:proofErr w:type="spellEnd"/>
            <w:r w:rsidRPr="00517E23">
              <w:t xml:space="preserve"> (</w:t>
            </w:r>
            <w:proofErr w:type="spellStart"/>
            <w:r w:rsidRPr="00517E23">
              <w:t>xx.x</w:t>
            </w:r>
            <w:r>
              <w:t>x</w:t>
            </w:r>
            <w:proofErr w:type="spellEnd"/>
            <w:r w:rsidRPr="00517E23">
              <w:t>)</w:t>
            </w:r>
          </w:p>
        </w:tc>
        <w:tc>
          <w:tcPr>
            <w:tcW w:w="2633" w:type="dxa"/>
          </w:tcPr>
          <w:p w14:paraId="0E898E96" w14:textId="2A12B767" w:rsidR="00A46470" w:rsidRDefault="00A46470" w:rsidP="004F62BA">
            <w:pPr>
              <w:jc w:val="center"/>
            </w:pPr>
            <w:proofErr w:type="spellStart"/>
            <w:r w:rsidRPr="00517E23">
              <w:t>xx</w:t>
            </w:r>
            <w:r>
              <w:t>.x</w:t>
            </w:r>
            <w:proofErr w:type="spellEnd"/>
            <w:r w:rsidRPr="00517E23">
              <w:t xml:space="preserve"> (</w:t>
            </w:r>
            <w:proofErr w:type="spellStart"/>
            <w:r w:rsidRPr="00517E23">
              <w:t>xx.x</w:t>
            </w:r>
            <w:r>
              <w:t>x</w:t>
            </w:r>
            <w:proofErr w:type="spellEnd"/>
            <w:r w:rsidRPr="00517E23">
              <w:t>)</w:t>
            </w:r>
          </w:p>
        </w:tc>
      </w:tr>
      <w:tr w:rsidR="00A46470" w14:paraId="508B4A28" w14:textId="77777777" w:rsidTr="0099741E">
        <w:trPr>
          <w:trHeight w:val="252"/>
        </w:trPr>
        <w:tc>
          <w:tcPr>
            <w:tcW w:w="1809" w:type="dxa"/>
          </w:tcPr>
          <w:p w14:paraId="634F84BE" w14:textId="77777777" w:rsidR="00A46470" w:rsidRDefault="00A46470" w:rsidP="004F62BA"/>
        </w:tc>
        <w:tc>
          <w:tcPr>
            <w:tcW w:w="2694" w:type="dxa"/>
          </w:tcPr>
          <w:p w14:paraId="7CA4595E" w14:textId="727C64CD" w:rsidR="00A46470" w:rsidRDefault="00A46470" w:rsidP="004F62BA">
            <w:pPr>
              <w:jc w:val="center"/>
            </w:pPr>
            <w:r>
              <w:t>Median</w:t>
            </w:r>
          </w:p>
        </w:tc>
        <w:tc>
          <w:tcPr>
            <w:tcW w:w="3358" w:type="dxa"/>
          </w:tcPr>
          <w:p w14:paraId="48055E03" w14:textId="2CD66F1D" w:rsidR="00A46470" w:rsidRDefault="00A46470" w:rsidP="004F62BA">
            <w:pPr>
              <w:jc w:val="center"/>
            </w:pPr>
            <w:proofErr w:type="spellStart"/>
            <w:r w:rsidRPr="00517E23">
              <w:t>xx</w:t>
            </w:r>
            <w:r>
              <w:t>.x</w:t>
            </w:r>
            <w:proofErr w:type="spellEnd"/>
          </w:p>
        </w:tc>
        <w:tc>
          <w:tcPr>
            <w:tcW w:w="2633" w:type="dxa"/>
          </w:tcPr>
          <w:p w14:paraId="10F48477" w14:textId="2B12B6D9" w:rsidR="00A46470" w:rsidRDefault="00A46470" w:rsidP="004F62BA">
            <w:pPr>
              <w:jc w:val="center"/>
            </w:pPr>
            <w:proofErr w:type="spellStart"/>
            <w:r w:rsidRPr="00517E23">
              <w:t>xx</w:t>
            </w:r>
            <w:r>
              <w:t>.x</w:t>
            </w:r>
            <w:proofErr w:type="spellEnd"/>
          </w:p>
        </w:tc>
      </w:tr>
      <w:tr w:rsidR="00A46470" w14:paraId="17130403" w14:textId="77777777" w:rsidTr="0099741E">
        <w:trPr>
          <w:trHeight w:val="252"/>
        </w:trPr>
        <w:tc>
          <w:tcPr>
            <w:tcW w:w="1809" w:type="dxa"/>
          </w:tcPr>
          <w:p w14:paraId="6467E8CB" w14:textId="77777777" w:rsidR="00A46470" w:rsidRDefault="00A46470" w:rsidP="004F62BA"/>
        </w:tc>
        <w:tc>
          <w:tcPr>
            <w:tcW w:w="2694" w:type="dxa"/>
          </w:tcPr>
          <w:p w14:paraId="015AAA23" w14:textId="2933EE41" w:rsidR="00A46470" w:rsidRDefault="00A46470" w:rsidP="004F62BA">
            <w:pPr>
              <w:jc w:val="center"/>
            </w:pPr>
            <w:r>
              <w:t>Min, Max</w:t>
            </w:r>
          </w:p>
        </w:tc>
        <w:tc>
          <w:tcPr>
            <w:tcW w:w="3358" w:type="dxa"/>
          </w:tcPr>
          <w:p w14:paraId="0E3DB3E5" w14:textId="39716934" w:rsidR="00A46470" w:rsidRDefault="00A46470" w:rsidP="004F62BA">
            <w:pPr>
              <w:jc w:val="center"/>
            </w:pPr>
            <w:proofErr w:type="spellStart"/>
            <w:r w:rsidRPr="00517E23">
              <w:t>xx.x</w:t>
            </w:r>
            <w:proofErr w:type="spellEnd"/>
            <w:r>
              <w:t xml:space="preserve">, </w:t>
            </w:r>
            <w:proofErr w:type="spellStart"/>
            <w:r>
              <w:t>xx.x</w:t>
            </w:r>
            <w:proofErr w:type="spellEnd"/>
          </w:p>
        </w:tc>
        <w:tc>
          <w:tcPr>
            <w:tcW w:w="2633" w:type="dxa"/>
          </w:tcPr>
          <w:p w14:paraId="702B0DFD" w14:textId="07FD60CD" w:rsidR="00A46470" w:rsidRDefault="00A46470" w:rsidP="004F62BA">
            <w:pPr>
              <w:jc w:val="center"/>
            </w:pPr>
            <w:proofErr w:type="spellStart"/>
            <w:r w:rsidRPr="00517E23">
              <w:t>xx.x</w:t>
            </w:r>
            <w:proofErr w:type="spellEnd"/>
            <w:r>
              <w:t xml:space="preserve">, </w:t>
            </w:r>
            <w:proofErr w:type="spellStart"/>
            <w:r>
              <w:t>xx.x</w:t>
            </w:r>
            <w:proofErr w:type="spellEnd"/>
          </w:p>
        </w:tc>
      </w:tr>
      <w:tr w:rsidR="00A46470" w14:paraId="4A22C5EC" w14:textId="77777777" w:rsidTr="0099741E">
        <w:trPr>
          <w:trHeight w:val="252"/>
        </w:trPr>
        <w:tc>
          <w:tcPr>
            <w:tcW w:w="1809" w:type="dxa"/>
          </w:tcPr>
          <w:p w14:paraId="7C2D86A0" w14:textId="77777777" w:rsidR="00A46470" w:rsidRDefault="00A46470" w:rsidP="004F62BA"/>
        </w:tc>
        <w:tc>
          <w:tcPr>
            <w:tcW w:w="2694" w:type="dxa"/>
          </w:tcPr>
          <w:p w14:paraId="79929F42" w14:textId="3A4BEDD8" w:rsidR="00A46470" w:rsidRDefault="00A46470" w:rsidP="004F62BA">
            <w:pPr>
              <w:jc w:val="center"/>
            </w:pPr>
            <w:r>
              <w:t>LS Mean Change (SE)</w:t>
            </w:r>
          </w:p>
        </w:tc>
        <w:tc>
          <w:tcPr>
            <w:tcW w:w="3358" w:type="dxa"/>
          </w:tcPr>
          <w:p w14:paraId="08F49FFD" w14:textId="1ACB4346" w:rsidR="00A46470" w:rsidRDefault="00A46470" w:rsidP="004F62BA">
            <w:pPr>
              <w:jc w:val="center"/>
            </w:pPr>
            <w:proofErr w:type="spellStart"/>
            <w:r>
              <w:t>xx.x</w:t>
            </w:r>
            <w:proofErr w:type="spellEnd"/>
            <w:r>
              <w:t xml:space="preserve"> (</w:t>
            </w:r>
            <w:proofErr w:type="spellStart"/>
            <w:r>
              <w:t>x.xxx</w:t>
            </w:r>
            <w:proofErr w:type="spellEnd"/>
            <w:r>
              <w:t>)</w:t>
            </w:r>
          </w:p>
        </w:tc>
        <w:tc>
          <w:tcPr>
            <w:tcW w:w="2633" w:type="dxa"/>
          </w:tcPr>
          <w:p w14:paraId="2BAA6DE0" w14:textId="1E775445" w:rsidR="00A46470" w:rsidRDefault="00A46470" w:rsidP="004F62BA">
            <w:pPr>
              <w:jc w:val="center"/>
            </w:pPr>
            <w:proofErr w:type="spellStart"/>
            <w:r>
              <w:t>xx.x</w:t>
            </w:r>
            <w:proofErr w:type="spellEnd"/>
            <w:r>
              <w:t xml:space="preserve"> (</w:t>
            </w:r>
            <w:proofErr w:type="spellStart"/>
            <w:r>
              <w:t>x.xxx</w:t>
            </w:r>
            <w:proofErr w:type="spellEnd"/>
            <w:r>
              <w:t>)</w:t>
            </w:r>
          </w:p>
        </w:tc>
      </w:tr>
      <w:tr w:rsidR="00A46470" w14:paraId="0ADE1A0C" w14:textId="77777777" w:rsidTr="0099741E">
        <w:trPr>
          <w:trHeight w:val="252"/>
        </w:trPr>
        <w:tc>
          <w:tcPr>
            <w:tcW w:w="1809" w:type="dxa"/>
          </w:tcPr>
          <w:p w14:paraId="0A378C8C" w14:textId="77777777" w:rsidR="00A46470" w:rsidRDefault="00A46470" w:rsidP="004F62BA"/>
        </w:tc>
        <w:tc>
          <w:tcPr>
            <w:tcW w:w="2694" w:type="dxa"/>
          </w:tcPr>
          <w:p w14:paraId="10178B2A" w14:textId="3C675F29" w:rsidR="00A46470" w:rsidRDefault="00A46470" w:rsidP="004F62BA">
            <w:pPr>
              <w:jc w:val="center"/>
            </w:pPr>
            <w:r>
              <w:t xml:space="preserve">LS Mean </w:t>
            </w:r>
            <w:r>
              <w:t>Difference (Drug – Placebo)</w:t>
            </w:r>
            <w:r>
              <w:t xml:space="preserve"> (SE)</w:t>
            </w:r>
          </w:p>
        </w:tc>
        <w:tc>
          <w:tcPr>
            <w:tcW w:w="3358" w:type="dxa"/>
          </w:tcPr>
          <w:p w14:paraId="7242757D" w14:textId="69C4F1B2" w:rsidR="00A46470" w:rsidRDefault="00A46470" w:rsidP="004F62BA">
            <w:pPr>
              <w:jc w:val="center"/>
            </w:pPr>
          </w:p>
        </w:tc>
        <w:tc>
          <w:tcPr>
            <w:tcW w:w="2633" w:type="dxa"/>
          </w:tcPr>
          <w:p w14:paraId="7AA23531" w14:textId="275E5A8F" w:rsidR="00A46470" w:rsidRDefault="00A46470" w:rsidP="004F62BA">
            <w:pPr>
              <w:jc w:val="center"/>
            </w:pPr>
            <w:proofErr w:type="spellStart"/>
            <w:r>
              <w:t>xx.x</w:t>
            </w:r>
            <w:proofErr w:type="spellEnd"/>
            <w:r>
              <w:t xml:space="preserve"> (</w:t>
            </w:r>
            <w:proofErr w:type="spellStart"/>
            <w:r>
              <w:t>x.xxx</w:t>
            </w:r>
            <w:proofErr w:type="spellEnd"/>
            <w:r>
              <w:t>)</w:t>
            </w:r>
          </w:p>
        </w:tc>
      </w:tr>
      <w:tr w:rsidR="00A46470" w14:paraId="4B9A2E05" w14:textId="77777777" w:rsidTr="0099741E">
        <w:trPr>
          <w:trHeight w:val="252"/>
        </w:trPr>
        <w:tc>
          <w:tcPr>
            <w:tcW w:w="1809" w:type="dxa"/>
          </w:tcPr>
          <w:p w14:paraId="59043388" w14:textId="77777777" w:rsidR="00A46470" w:rsidRDefault="00A46470" w:rsidP="004F62BA"/>
        </w:tc>
        <w:tc>
          <w:tcPr>
            <w:tcW w:w="2694" w:type="dxa"/>
          </w:tcPr>
          <w:p w14:paraId="1139CF70" w14:textId="77777777" w:rsidR="00A46470" w:rsidRDefault="00A46470" w:rsidP="004F62BA">
            <w:pPr>
              <w:jc w:val="center"/>
            </w:pPr>
          </w:p>
        </w:tc>
        <w:tc>
          <w:tcPr>
            <w:tcW w:w="3358" w:type="dxa"/>
          </w:tcPr>
          <w:p w14:paraId="71D7A5CB" w14:textId="77777777" w:rsidR="00A46470" w:rsidRDefault="00A46470" w:rsidP="004F62BA">
            <w:pPr>
              <w:jc w:val="center"/>
            </w:pPr>
          </w:p>
        </w:tc>
        <w:tc>
          <w:tcPr>
            <w:tcW w:w="2633" w:type="dxa"/>
          </w:tcPr>
          <w:p w14:paraId="79006018" w14:textId="77777777" w:rsidR="00A46470" w:rsidRDefault="00A46470" w:rsidP="004F62BA">
            <w:pPr>
              <w:jc w:val="center"/>
            </w:pPr>
          </w:p>
        </w:tc>
      </w:tr>
      <w:tr w:rsidR="00A46470" w14:paraId="3624F157" w14:textId="77777777" w:rsidTr="0099741E">
        <w:trPr>
          <w:trHeight w:val="252"/>
        </w:trPr>
        <w:tc>
          <w:tcPr>
            <w:tcW w:w="1809" w:type="dxa"/>
          </w:tcPr>
          <w:p w14:paraId="42F814E8" w14:textId="1622B76E" w:rsidR="00A46470" w:rsidRDefault="00A46470" w:rsidP="004F62BA">
            <w:r>
              <w:t>Week 12</w:t>
            </w:r>
          </w:p>
        </w:tc>
        <w:tc>
          <w:tcPr>
            <w:tcW w:w="2694" w:type="dxa"/>
          </w:tcPr>
          <w:p w14:paraId="4246E438" w14:textId="1D833C5E" w:rsidR="00A46470" w:rsidRDefault="00A46470" w:rsidP="004F62BA">
            <w:pPr>
              <w:jc w:val="center"/>
            </w:pPr>
            <w:r>
              <w:t>&lt;Repeat&gt;</w:t>
            </w:r>
          </w:p>
        </w:tc>
        <w:tc>
          <w:tcPr>
            <w:tcW w:w="3358" w:type="dxa"/>
          </w:tcPr>
          <w:p w14:paraId="34AE0D50" w14:textId="77777777" w:rsidR="00A46470" w:rsidRDefault="00A46470" w:rsidP="004F62BA">
            <w:pPr>
              <w:jc w:val="center"/>
            </w:pPr>
          </w:p>
        </w:tc>
        <w:tc>
          <w:tcPr>
            <w:tcW w:w="2633" w:type="dxa"/>
          </w:tcPr>
          <w:p w14:paraId="14418F28" w14:textId="77777777" w:rsidR="00A46470" w:rsidRDefault="00A46470" w:rsidP="004F62BA">
            <w:pPr>
              <w:jc w:val="center"/>
            </w:pPr>
          </w:p>
        </w:tc>
      </w:tr>
      <w:tr w:rsidR="00A46470" w14:paraId="17AEDF27" w14:textId="77777777" w:rsidTr="0099741E">
        <w:trPr>
          <w:trHeight w:val="252"/>
        </w:trPr>
        <w:tc>
          <w:tcPr>
            <w:tcW w:w="1809" w:type="dxa"/>
          </w:tcPr>
          <w:p w14:paraId="095F32E0" w14:textId="77777777" w:rsidR="00A46470" w:rsidRDefault="00A46470" w:rsidP="004F62BA"/>
        </w:tc>
        <w:tc>
          <w:tcPr>
            <w:tcW w:w="2694" w:type="dxa"/>
          </w:tcPr>
          <w:p w14:paraId="242F8375" w14:textId="77777777" w:rsidR="00A46470" w:rsidRDefault="00A46470" w:rsidP="004F62BA">
            <w:pPr>
              <w:jc w:val="center"/>
            </w:pPr>
          </w:p>
        </w:tc>
        <w:tc>
          <w:tcPr>
            <w:tcW w:w="3358" w:type="dxa"/>
          </w:tcPr>
          <w:p w14:paraId="4DD2EF4D" w14:textId="77777777" w:rsidR="00A46470" w:rsidRDefault="00A46470" w:rsidP="004F62BA">
            <w:pPr>
              <w:jc w:val="center"/>
            </w:pPr>
          </w:p>
        </w:tc>
        <w:tc>
          <w:tcPr>
            <w:tcW w:w="2633" w:type="dxa"/>
          </w:tcPr>
          <w:p w14:paraId="303347F9" w14:textId="77777777" w:rsidR="00A46470" w:rsidRDefault="00A46470" w:rsidP="004F62BA">
            <w:pPr>
              <w:jc w:val="center"/>
            </w:pPr>
          </w:p>
        </w:tc>
      </w:tr>
      <w:tr w:rsidR="00A46470" w14:paraId="06886FF5" w14:textId="77777777" w:rsidTr="0099741E">
        <w:trPr>
          <w:trHeight w:val="252"/>
        </w:trPr>
        <w:tc>
          <w:tcPr>
            <w:tcW w:w="1809" w:type="dxa"/>
          </w:tcPr>
          <w:p w14:paraId="181AB82E" w14:textId="077DF835" w:rsidR="00A46470" w:rsidRDefault="00A46470" w:rsidP="00DC1091">
            <w:r>
              <w:t xml:space="preserve">Week </w:t>
            </w:r>
            <w:r>
              <w:t>24</w:t>
            </w:r>
          </w:p>
        </w:tc>
        <w:tc>
          <w:tcPr>
            <w:tcW w:w="2694" w:type="dxa"/>
          </w:tcPr>
          <w:p w14:paraId="541886BD" w14:textId="5038AE36" w:rsidR="00A46470" w:rsidRDefault="00A46470" w:rsidP="00DC1091">
            <w:pPr>
              <w:jc w:val="center"/>
            </w:pPr>
            <w:r>
              <w:t>&lt;Repeat&gt;</w:t>
            </w:r>
          </w:p>
        </w:tc>
        <w:tc>
          <w:tcPr>
            <w:tcW w:w="3358" w:type="dxa"/>
          </w:tcPr>
          <w:p w14:paraId="4BF5EC2F" w14:textId="77777777" w:rsidR="00A46470" w:rsidRDefault="00A46470" w:rsidP="00DC1091">
            <w:pPr>
              <w:jc w:val="center"/>
            </w:pPr>
          </w:p>
        </w:tc>
        <w:tc>
          <w:tcPr>
            <w:tcW w:w="2633" w:type="dxa"/>
          </w:tcPr>
          <w:p w14:paraId="347293A7" w14:textId="77777777" w:rsidR="00A46470" w:rsidRDefault="00A46470" w:rsidP="00DC1091">
            <w:pPr>
              <w:jc w:val="center"/>
            </w:pPr>
          </w:p>
        </w:tc>
      </w:tr>
      <w:tr w:rsidR="00A46470" w14:paraId="478D188E" w14:textId="77777777" w:rsidTr="0099741E">
        <w:trPr>
          <w:trHeight w:val="252"/>
        </w:trPr>
        <w:tc>
          <w:tcPr>
            <w:tcW w:w="1809" w:type="dxa"/>
          </w:tcPr>
          <w:p w14:paraId="7DEF0CAD" w14:textId="77777777" w:rsidR="00A46470" w:rsidRDefault="00A46470" w:rsidP="00DC1091"/>
        </w:tc>
        <w:tc>
          <w:tcPr>
            <w:tcW w:w="2694" w:type="dxa"/>
          </w:tcPr>
          <w:p w14:paraId="56C6550A" w14:textId="77777777" w:rsidR="00A46470" w:rsidRDefault="00A46470" w:rsidP="00DC1091">
            <w:pPr>
              <w:jc w:val="center"/>
            </w:pPr>
          </w:p>
        </w:tc>
        <w:tc>
          <w:tcPr>
            <w:tcW w:w="3358" w:type="dxa"/>
          </w:tcPr>
          <w:p w14:paraId="11B934C8" w14:textId="77777777" w:rsidR="00A46470" w:rsidRDefault="00A46470" w:rsidP="00DC1091">
            <w:pPr>
              <w:jc w:val="center"/>
            </w:pPr>
          </w:p>
        </w:tc>
        <w:tc>
          <w:tcPr>
            <w:tcW w:w="2633" w:type="dxa"/>
          </w:tcPr>
          <w:p w14:paraId="092A8F76" w14:textId="77777777" w:rsidR="00A46470" w:rsidRDefault="00A46470" w:rsidP="00DC1091">
            <w:pPr>
              <w:jc w:val="center"/>
            </w:pPr>
          </w:p>
        </w:tc>
      </w:tr>
      <w:tr w:rsidR="00A46470" w14:paraId="1EBD206D" w14:textId="77777777" w:rsidTr="0099741E">
        <w:trPr>
          <w:trHeight w:val="517"/>
        </w:trPr>
        <w:tc>
          <w:tcPr>
            <w:tcW w:w="1809" w:type="dxa"/>
          </w:tcPr>
          <w:p w14:paraId="37D9ABF6" w14:textId="7FBE44C1" w:rsidR="00A46470" w:rsidRDefault="00A46470" w:rsidP="00DC1091">
            <w:r>
              <w:t>Overall</w:t>
            </w:r>
          </w:p>
        </w:tc>
        <w:tc>
          <w:tcPr>
            <w:tcW w:w="2694" w:type="dxa"/>
          </w:tcPr>
          <w:p w14:paraId="5E030EC8" w14:textId="5B149101" w:rsidR="00A46470" w:rsidRDefault="00A46470" w:rsidP="00DC1091">
            <w:pPr>
              <w:jc w:val="center"/>
            </w:pPr>
            <w:r>
              <w:t>LS Mean Difference (95% CI)</w:t>
            </w:r>
          </w:p>
        </w:tc>
        <w:tc>
          <w:tcPr>
            <w:tcW w:w="3358" w:type="dxa"/>
          </w:tcPr>
          <w:p w14:paraId="34A6DB4D" w14:textId="179F86CC" w:rsidR="00A46470" w:rsidRDefault="00A46470" w:rsidP="00DC1091">
            <w:pPr>
              <w:jc w:val="center"/>
            </w:pPr>
          </w:p>
        </w:tc>
        <w:tc>
          <w:tcPr>
            <w:tcW w:w="2633" w:type="dxa"/>
          </w:tcPr>
          <w:p w14:paraId="0037F823" w14:textId="5391BA3F" w:rsidR="00A46470" w:rsidRDefault="00A46470" w:rsidP="00DC1091">
            <w:pPr>
              <w:jc w:val="center"/>
            </w:pPr>
            <w:proofErr w:type="spellStart"/>
            <w:r>
              <w:t>xx.x</w:t>
            </w:r>
            <w:proofErr w:type="spellEnd"/>
            <w:r>
              <w:t xml:space="preserve"> [</w:t>
            </w:r>
            <w:proofErr w:type="spellStart"/>
            <w:r>
              <w:t>xx.xx</w:t>
            </w:r>
            <w:proofErr w:type="spellEnd"/>
            <w:r>
              <w:t xml:space="preserve">, </w:t>
            </w:r>
            <w:proofErr w:type="spellStart"/>
            <w:r>
              <w:t>xx.xx</w:t>
            </w:r>
            <w:proofErr w:type="spellEnd"/>
            <w:r>
              <w:t>]</w:t>
            </w:r>
          </w:p>
        </w:tc>
      </w:tr>
      <w:tr w:rsidR="00A46470" w14:paraId="2472A4BB" w14:textId="77777777" w:rsidTr="0099741E">
        <w:trPr>
          <w:trHeight w:val="252"/>
        </w:trPr>
        <w:tc>
          <w:tcPr>
            <w:tcW w:w="1809" w:type="dxa"/>
          </w:tcPr>
          <w:p w14:paraId="5891C672" w14:textId="408B046E" w:rsidR="00A46470" w:rsidRDefault="00A46470" w:rsidP="00DC1091"/>
        </w:tc>
        <w:tc>
          <w:tcPr>
            <w:tcW w:w="2694" w:type="dxa"/>
          </w:tcPr>
          <w:p w14:paraId="448FE91B" w14:textId="3035D318" w:rsidR="00A46470" w:rsidRDefault="00A46470" w:rsidP="00DC1091">
            <w:pPr>
              <w:jc w:val="center"/>
            </w:pPr>
            <w:r>
              <w:t>p-value</w:t>
            </w:r>
          </w:p>
        </w:tc>
        <w:tc>
          <w:tcPr>
            <w:tcW w:w="3358" w:type="dxa"/>
          </w:tcPr>
          <w:p w14:paraId="6B76DCE0" w14:textId="7460E722" w:rsidR="00A46470" w:rsidRDefault="00A46470" w:rsidP="00DC1091">
            <w:pPr>
              <w:jc w:val="center"/>
            </w:pPr>
          </w:p>
        </w:tc>
        <w:tc>
          <w:tcPr>
            <w:tcW w:w="2633" w:type="dxa"/>
          </w:tcPr>
          <w:p w14:paraId="4A0478EE" w14:textId="0EB0213B" w:rsidR="00A46470" w:rsidRDefault="00A46470" w:rsidP="00DC1091">
            <w:pPr>
              <w:jc w:val="center"/>
            </w:pPr>
            <w:proofErr w:type="spellStart"/>
            <w:r>
              <w:t>x</w:t>
            </w:r>
            <w:r>
              <w:t>.xxxx</w:t>
            </w:r>
            <w:proofErr w:type="spellEnd"/>
          </w:p>
        </w:tc>
      </w:tr>
    </w:tbl>
    <w:p w14:paraId="5D264CCF" w14:textId="0EA90EFE" w:rsidR="00891B7F" w:rsidRPr="0060578D" w:rsidRDefault="00D12DFC" w:rsidP="0060578D">
      <w:pPr>
        <w:pStyle w:val="Sansinterligne"/>
        <w:rPr>
          <w:sz w:val="18"/>
          <w:szCs w:val="18"/>
        </w:rPr>
      </w:pPr>
      <w:r w:rsidRPr="0060578D">
        <w:rPr>
          <w:sz w:val="18"/>
          <w:szCs w:val="18"/>
        </w:rPr>
        <w:t>ADAS-Cog = Alzheimer’s Disease Assessment Scale–Cognitive subscale. Higher scores = worse cognition.</w:t>
      </w:r>
    </w:p>
    <w:p w14:paraId="215D87DA" w14:textId="114CEE84" w:rsidR="00891B7F" w:rsidRPr="0060578D" w:rsidRDefault="00D12DFC" w:rsidP="0060578D">
      <w:pPr>
        <w:pStyle w:val="Sansinterligne"/>
        <w:rPr>
          <w:sz w:val="18"/>
          <w:szCs w:val="18"/>
        </w:rPr>
      </w:pPr>
      <w:r w:rsidRPr="0060578D">
        <w:rPr>
          <w:sz w:val="18"/>
          <w:szCs w:val="18"/>
        </w:rPr>
        <w:t>Analysis by MMRM including fixed effects for treatment, visit,</w:t>
      </w:r>
      <w:r w:rsidR="00226079">
        <w:rPr>
          <w:sz w:val="18"/>
          <w:szCs w:val="18"/>
        </w:rPr>
        <w:t xml:space="preserve"> treatment*visit, with</w:t>
      </w:r>
      <w:r w:rsidRPr="0060578D">
        <w:rPr>
          <w:sz w:val="18"/>
          <w:szCs w:val="18"/>
        </w:rPr>
        <w:t xml:space="preserve"> baseline score, and age as covariate; unstructured covariance.</w:t>
      </w:r>
    </w:p>
    <w:p w14:paraId="1C318A31" w14:textId="1B0AB90B" w:rsidR="00891B7F" w:rsidRDefault="00D12DFC" w:rsidP="0060578D">
      <w:pPr>
        <w:pStyle w:val="Sansinterligne"/>
        <w:rPr>
          <w:sz w:val="18"/>
          <w:szCs w:val="18"/>
        </w:rPr>
      </w:pPr>
      <w:r w:rsidRPr="0060578D">
        <w:rPr>
          <w:sz w:val="18"/>
          <w:szCs w:val="18"/>
        </w:rPr>
        <w:t>SE = standard error; LS = least squares.</w:t>
      </w:r>
    </w:p>
    <w:p w14:paraId="724555CC" w14:textId="77777777" w:rsidR="003A7293" w:rsidRDefault="003A7293" w:rsidP="0060578D">
      <w:pPr>
        <w:pStyle w:val="Sansinterligne"/>
        <w:rPr>
          <w:sz w:val="18"/>
          <w:szCs w:val="18"/>
        </w:rPr>
      </w:pPr>
    </w:p>
    <w:p w14:paraId="40B904A0" w14:textId="77777777" w:rsidR="003A7293" w:rsidRPr="0060578D" w:rsidRDefault="003A7293" w:rsidP="0060578D">
      <w:pPr>
        <w:pStyle w:val="Sansinterligne"/>
        <w:rPr>
          <w:sz w:val="18"/>
          <w:szCs w:val="18"/>
        </w:rPr>
      </w:pPr>
    </w:p>
    <w:p w14:paraId="338F4508" w14:textId="77777777" w:rsidR="00891B7F" w:rsidRDefault="00891B7F"/>
    <w:p w14:paraId="1A580579" w14:textId="77777777" w:rsidR="00891B7F" w:rsidRDefault="00D12DFC">
      <w:pPr>
        <w:pStyle w:val="Titre2"/>
      </w:pPr>
      <w:r>
        <w:t>Table X.5 Anti-Drug Antibody (ADA) Summary (Immunogenicity Population)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891"/>
        <w:gridCol w:w="2891"/>
        <w:gridCol w:w="2891"/>
      </w:tblGrid>
      <w:tr w:rsidR="00E91E75" w14:paraId="0C2D1538" w14:textId="77777777" w:rsidTr="00D12DFC">
        <w:trPr>
          <w:trHeight w:val="525"/>
        </w:trPr>
        <w:tc>
          <w:tcPr>
            <w:tcW w:w="2891" w:type="dxa"/>
          </w:tcPr>
          <w:p w14:paraId="3DD6A3F6" w14:textId="77777777" w:rsidR="00E91E75" w:rsidRDefault="00E91E75" w:rsidP="00E91E75">
            <w:r>
              <w:t>Category</w:t>
            </w:r>
          </w:p>
        </w:tc>
        <w:tc>
          <w:tcPr>
            <w:tcW w:w="2891" w:type="dxa"/>
          </w:tcPr>
          <w:p w14:paraId="43C4AA68" w14:textId="77777777" w:rsidR="00E91E75" w:rsidRDefault="00E91E75" w:rsidP="00E91E75">
            <w:pPr>
              <w:jc w:val="center"/>
            </w:pPr>
            <w:r>
              <w:t>Placebo (N=xx)</w:t>
            </w:r>
          </w:p>
          <w:p w14:paraId="6E5CE643" w14:textId="6ACA25B4" w:rsidR="00E91E75" w:rsidRDefault="00E91E75" w:rsidP="00E91E75">
            <w:pPr>
              <w:jc w:val="center"/>
            </w:pPr>
            <w:r>
              <w:t>n(%)</w:t>
            </w:r>
          </w:p>
        </w:tc>
        <w:tc>
          <w:tcPr>
            <w:tcW w:w="2891" w:type="dxa"/>
          </w:tcPr>
          <w:p w14:paraId="181D212D" w14:textId="77777777" w:rsidR="00E91E75" w:rsidRDefault="00E91E75" w:rsidP="00E91E75">
            <w:pPr>
              <w:jc w:val="center"/>
            </w:pPr>
            <w:r>
              <w:t>Drug (N=xx)</w:t>
            </w:r>
          </w:p>
          <w:p w14:paraId="7CFA86A2" w14:textId="308E7B56" w:rsidR="00E91E75" w:rsidRDefault="00E91E75" w:rsidP="00E91E75">
            <w:pPr>
              <w:jc w:val="center"/>
            </w:pPr>
            <w:r>
              <w:t>n(%)</w:t>
            </w:r>
          </w:p>
        </w:tc>
      </w:tr>
      <w:tr w:rsidR="00E91E75" w14:paraId="2CD5682B" w14:textId="77777777" w:rsidTr="00D12DFC">
        <w:trPr>
          <w:trHeight w:val="525"/>
        </w:trPr>
        <w:tc>
          <w:tcPr>
            <w:tcW w:w="2891" w:type="dxa"/>
          </w:tcPr>
          <w:p w14:paraId="3893CDBA" w14:textId="77777777" w:rsidR="00E91E75" w:rsidRDefault="00E91E75" w:rsidP="00E91E75">
            <w:r>
              <w:t>ADA Negative (titer &lt; lower limit)</w:t>
            </w:r>
          </w:p>
        </w:tc>
        <w:tc>
          <w:tcPr>
            <w:tcW w:w="2891" w:type="dxa"/>
          </w:tcPr>
          <w:p w14:paraId="19481DE2" w14:textId="4A435BD2" w:rsidR="00E91E75" w:rsidRDefault="00E91E75" w:rsidP="00DE4FEA">
            <w:pPr>
              <w:jc w:val="center"/>
            </w:pPr>
            <w:r w:rsidRPr="00517E23">
              <w:t>xx (</w:t>
            </w:r>
            <w:proofErr w:type="spellStart"/>
            <w:r w:rsidRPr="00517E23">
              <w:t>xx.x</w:t>
            </w:r>
            <w:proofErr w:type="spellEnd"/>
            <w:r w:rsidRPr="00517E23">
              <w:t>)</w:t>
            </w:r>
          </w:p>
        </w:tc>
        <w:tc>
          <w:tcPr>
            <w:tcW w:w="2891" w:type="dxa"/>
          </w:tcPr>
          <w:p w14:paraId="7EAF1B40" w14:textId="7BD0A783" w:rsidR="00E91E75" w:rsidRDefault="00E91E75" w:rsidP="00DE4FEA">
            <w:pPr>
              <w:jc w:val="center"/>
            </w:pPr>
            <w:r w:rsidRPr="00517E23">
              <w:t>xx (</w:t>
            </w:r>
            <w:proofErr w:type="spellStart"/>
            <w:r w:rsidRPr="00517E23">
              <w:t>xx.x</w:t>
            </w:r>
            <w:proofErr w:type="spellEnd"/>
            <w:r w:rsidRPr="00517E23">
              <w:t>)</w:t>
            </w:r>
          </w:p>
        </w:tc>
      </w:tr>
      <w:tr w:rsidR="00E91E75" w14:paraId="495C6FF3" w14:textId="77777777" w:rsidTr="00D12DFC">
        <w:trPr>
          <w:trHeight w:val="255"/>
        </w:trPr>
        <w:tc>
          <w:tcPr>
            <w:tcW w:w="2891" w:type="dxa"/>
          </w:tcPr>
          <w:p w14:paraId="5A128E88" w14:textId="27343AB1" w:rsidR="00E91E75" w:rsidRDefault="00E91E75" w:rsidP="00E91E75">
            <w:r>
              <w:t>ADA Positive</w:t>
            </w:r>
          </w:p>
        </w:tc>
        <w:tc>
          <w:tcPr>
            <w:tcW w:w="2891" w:type="dxa"/>
          </w:tcPr>
          <w:p w14:paraId="14F2DF56" w14:textId="19BC639B" w:rsidR="00E91E75" w:rsidRPr="00517E23" w:rsidRDefault="00E91E75" w:rsidP="00DE4FEA">
            <w:pPr>
              <w:jc w:val="center"/>
            </w:pPr>
            <w:r w:rsidRPr="00517E23">
              <w:t>xx (</w:t>
            </w:r>
            <w:proofErr w:type="spellStart"/>
            <w:r w:rsidRPr="00517E23">
              <w:t>xx.x</w:t>
            </w:r>
            <w:proofErr w:type="spellEnd"/>
            <w:r w:rsidRPr="00517E23">
              <w:t>)</w:t>
            </w:r>
          </w:p>
        </w:tc>
        <w:tc>
          <w:tcPr>
            <w:tcW w:w="2891" w:type="dxa"/>
          </w:tcPr>
          <w:p w14:paraId="446E973F" w14:textId="6B45F9D6" w:rsidR="00E91E75" w:rsidRPr="00517E23" w:rsidRDefault="00E91E75" w:rsidP="00DE4FEA">
            <w:pPr>
              <w:jc w:val="center"/>
            </w:pPr>
            <w:r w:rsidRPr="00517E23">
              <w:t>xx (</w:t>
            </w:r>
            <w:proofErr w:type="spellStart"/>
            <w:r w:rsidRPr="00517E23">
              <w:t>xx.x</w:t>
            </w:r>
            <w:proofErr w:type="spellEnd"/>
            <w:r w:rsidRPr="00517E23">
              <w:t>)</w:t>
            </w:r>
          </w:p>
        </w:tc>
      </w:tr>
      <w:tr w:rsidR="00E91E75" w14:paraId="31745ED6" w14:textId="77777777" w:rsidTr="00D12DFC">
        <w:trPr>
          <w:trHeight w:val="525"/>
        </w:trPr>
        <w:tc>
          <w:tcPr>
            <w:tcW w:w="2891" w:type="dxa"/>
          </w:tcPr>
          <w:p w14:paraId="120A1231" w14:textId="0930913A" w:rsidR="00E91E75" w:rsidRDefault="00E91E75" w:rsidP="00E91E75">
            <w:r>
              <w:t xml:space="preserve">  ADA Positive, transient</w:t>
            </w:r>
          </w:p>
        </w:tc>
        <w:tc>
          <w:tcPr>
            <w:tcW w:w="2891" w:type="dxa"/>
          </w:tcPr>
          <w:p w14:paraId="276889BD" w14:textId="097A4285" w:rsidR="00E91E75" w:rsidRDefault="00E91E75" w:rsidP="00DE4FEA">
            <w:pPr>
              <w:jc w:val="center"/>
            </w:pPr>
            <w:r w:rsidRPr="00517E23">
              <w:t>xx (</w:t>
            </w:r>
            <w:proofErr w:type="spellStart"/>
            <w:r w:rsidRPr="00517E23">
              <w:t>xx.x</w:t>
            </w:r>
            <w:proofErr w:type="spellEnd"/>
            <w:r w:rsidRPr="00517E23">
              <w:t>)</w:t>
            </w:r>
          </w:p>
        </w:tc>
        <w:tc>
          <w:tcPr>
            <w:tcW w:w="2891" w:type="dxa"/>
          </w:tcPr>
          <w:p w14:paraId="7078EA61" w14:textId="3D508730" w:rsidR="00E91E75" w:rsidRDefault="00E91E75" w:rsidP="00DE4FEA">
            <w:pPr>
              <w:jc w:val="center"/>
            </w:pPr>
            <w:r w:rsidRPr="00517E23">
              <w:t>xx (</w:t>
            </w:r>
            <w:proofErr w:type="spellStart"/>
            <w:r w:rsidRPr="00517E23">
              <w:t>xx.x</w:t>
            </w:r>
            <w:proofErr w:type="spellEnd"/>
            <w:r w:rsidRPr="00517E23">
              <w:t>)</w:t>
            </w:r>
          </w:p>
        </w:tc>
      </w:tr>
      <w:tr w:rsidR="00E91E75" w14:paraId="13F7941F" w14:textId="77777777" w:rsidTr="00D12DFC">
        <w:trPr>
          <w:trHeight w:val="525"/>
        </w:trPr>
        <w:tc>
          <w:tcPr>
            <w:tcW w:w="2891" w:type="dxa"/>
          </w:tcPr>
          <w:p w14:paraId="58670FB5" w14:textId="6128BB5E" w:rsidR="00E91E75" w:rsidRDefault="00E91E75" w:rsidP="00E91E75">
            <w:r>
              <w:t xml:space="preserve">  ADA Positive, persistent</w:t>
            </w:r>
          </w:p>
        </w:tc>
        <w:tc>
          <w:tcPr>
            <w:tcW w:w="2891" w:type="dxa"/>
          </w:tcPr>
          <w:p w14:paraId="04D2760A" w14:textId="763D2A4D" w:rsidR="00E91E75" w:rsidRDefault="00E91E75" w:rsidP="00DE4FEA">
            <w:pPr>
              <w:jc w:val="center"/>
            </w:pPr>
            <w:r w:rsidRPr="00517E23">
              <w:t>xx (</w:t>
            </w:r>
            <w:proofErr w:type="spellStart"/>
            <w:r w:rsidRPr="00517E23">
              <w:t>xx.x</w:t>
            </w:r>
            <w:proofErr w:type="spellEnd"/>
            <w:r w:rsidRPr="00517E23">
              <w:t>)</w:t>
            </w:r>
          </w:p>
        </w:tc>
        <w:tc>
          <w:tcPr>
            <w:tcW w:w="2891" w:type="dxa"/>
          </w:tcPr>
          <w:p w14:paraId="19070499" w14:textId="6BF1C720" w:rsidR="00E91E75" w:rsidRDefault="00E91E75" w:rsidP="00DE4FEA">
            <w:pPr>
              <w:jc w:val="center"/>
            </w:pPr>
            <w:r w:rsidRPr="00517E23">
              <w:t>xx (</w:t>
            </w:r>
            <w:proofErr w:type="spellStart"/>
            <w:r w:rsidRPr="00517E23">
              <w:t>xx.x</w:t>
            </w:r>
            <w:proofErr w:type="spellEnd"/>
            <w:r w:rsidRPr="00517E23">
              <w:t>)</w:t>
            </w:r>
          </w:p>
        </w:tc>
      </w:tr>
      <w:tr w:rsidR="00E91E75" w14:paraId="28926A8C" w14:textId="77777777" w:rsidTr="00D12DFC">
        <w:trPr>
          <w:trHeight w:val="255"/>
        </w:trPr>
        <w:tc>
          <w:tcPr>
            <w:tcW w:w="2891" w:type="dxa"/>
          </w:tcPr>
          <w:p w14:paraId="1BFA1F4A" w14:textId="366D851C" w:rsidR="00E91E75" w:rsidRDefault="00E91E75" w:rsidP="00E91E75"/>
        </w:tc>
        <w:tc>
          <w:tcPr>
            <w:tcW w:w="2891" w:type="dxa"/>
          </w:tcPr>
          <w:p w14:paraId="658F0BEF" w14:textId="180C999B" w:rsidR="00E91E75" w:rsidRDefault="00E91E75" w:rsidP="00E91E75"/>
        </w:tc>
        <w:tc>
          <w:tcPr>
            <w:tcW w:w="2891" w:type="dxa"/>
          </w:tcPr>
          <w:p w14:paraId="3BC9B68D" w14:textId="67A09F4F" w:rsidR="00E91E75" w:rsidRDefault="00E91E75" w:rsidP="00E91E75"/>
        </w:tc>
      </w:tr>
    </w:tbl>
    <w:p w14:paraId="140E3ECD" w14:textId="59221B15" w:rsidR="00891B7F" w:rsidRDefault="00D12DFC" w:rsidP="00E91E75">
      <w:pPr>
        <w:pStyle w:val="Sansinterligne"/>
        <w:rPr>
          <w:sz w:val="18"/>
          <w:szCs w:val="18"/>
        </w:rPr>
      </w:pPr>
      <w:r w:rsidRPr="00DE4FEA">
        <w:rPr>
          <w:sz w:val="18"/>
          <w:szCs w:val="18"/>
        </w:rPr>
        <w:t>Transient = single post-dose positive; persistent = &gt; 1 consecutive positive.</w:t>
      </w:r>
    </w:p>
    <w:p w14:paraId="6FE7D34B" w14:textId="4E093C59" w:rsidR="00891B7F" w:rsidRPr="003A0045" w:rsidRDefault="003A0045" w:rsidP="003A0045">
      <w:pPr>
        <w:pStyle w:val="Sansinterligne"/>
        <w:rPr>
          <w:sz w:val="18"/>
          <w:szCs w:val="18"/>
        </w:rPr>
      </w:pPr>
      <w:r w:rsidRPr="003A0045">
        <w:rPr>
          <w:sz w:val="18"/>
          <w:szCs w:val="18"/>
        </w:rPr>
        <w:t>Percentages use N as denominator</w:t>
      </w:r>
    </w:p>
    <w:p w14:paraId="2BA1D46B" w14:textId="77777777" w:rsidR="00891B7F" w:rsidRDefault="00D12DFC">
      <w:pPr>
        <w:pStyle w:val="Titre2"/>
      </w:pPr>
      <w:r>
        <w:t>Table X.6 Chemistry Laboratory Values at Baseline and Change Over Time (Safety Population)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338"/>
        <w:gridCol w:w="1318"/>
        <w:gridCol w:w="1694"/>
        <w:gridCol w:w="2452"/>
        <w:gridCol w:w="1991"/>
        <w:gridCol w:w="2282"/>
        <w:gridCol w:w="2101"/>
      </w:tblGrid>
      <w:tr w:rsidR="00D219B1" w14:paraId="6C34FFB2" w14:textId="77777777" w:rsidTr="008219A0">
        <w:trPr>
          <w:trHeight w:val="272"/>
        </w:trPr>
        <w:tc>
          <w:tcPr>
            <w:tcW w:w="1338" w:type="dxa"/>
          </w:tcPr>
          <w:p w14:paraId="2A95441C" w14:textId="77777777" w:rsidR="00D219B1" w:rsidRPr="00D219B1" w:rsidRDefault="00D219B1" w:rsidP="005F0929">
            <w:pPr>
              <w:rPr>
                <w:b/>
                <w:bCs/>
              </w:rPr>
            </w:pPr>
          </w:p>
        </w:tc>
        <w:tc>
          <w:tcPr>
            <w:tcW w:w="1318" w:type="dxa"/>
          </w:tcPr>
          <w:p w14:paraId="3B62A470" w14:textId="77777777" w:rsidR="00D219B1" w:rsidRPr="00D219B1" w:rsidRDefault="00D219B1" w:rsidP="005F0929">
            <w:pPr>
              <w:rPr>
                <w:b/>
                <w:bCs/>
              </w:rPr>
            </w:pPr>
          </w:p>
        </w:tc>
        <w:tc>
          <w:tcPr>
            <w:tcW w:w="1694" w:type="dxa"/>
          </w:tcPr>
          <w:p w14:paraId="524B345A" w14:textId="77777777" w:rsidR="00D219B1" w:rsidRPr="00D219B1" w:rsidRDefault="00D219B1" w:rsidP="005F0929">
            <w:pPr>
              <w:rPr>
                <w:b/>
                <w:bCs/>
              </w:rPr>
            </w:pPr>
          </w:p>
        </w:tc>
        <w:tc>
          <w:tcPr>
            <w:tcW w:w="4443" w:type="dxa"/>
            <w:gridSpan w:val="2"/>
          </w:tcPr>
          <w:p w14:paraId="4DE3090A" w14:textId="7715C8E6" w:rsidR="00D219B1" w:rsidRPr="00D219B1" w:rsidRDefault="00D219B1" w:rsidP="005F0929">
            <w:pPr>
              <w:jc w:val="center"/>
              <w:rPr>
                <w:b/>
                <w:bCs/>
              </w:rPr>
            </w:pPr>
            <w:r w:rsidRPr="00D219B1">
              <w:rPr>
                <w:b/>
                <w:bCs/>
              </w:rPr>
              <w:t>Placebo (N=xx)</w:t>
            </w:r>
          </w:p>
        </w:tc>
        <w:tc>
          <w:tcPr>
            <w:tcW w:w="4383" w:type="dxa"/>
            <w:gridSpan w:val="2"/>
          </w:tcPr>
          <w:p w14:paraId="0ED3BE37" w14:textId="7C1F8E2E" w:rsidR="00D219B1" w:rsidRPr="00D219B1" w:rsidRDefault="00D219B1" w:rsidP="005F0929">
            <w:pPr>
              <w:jc w:val="center"/>
              <w:rPr>
                <w:b/>
                <w:bCs/>
              </w:rPr>
            </w:pPr>
            <w:r w:rsidRPr="00D219B1">
              <w:rPr>
                <w:b/>
                <w:bCs/>
              </w:rPr>
              <w:t>Drug (N=xx)</w:t>
            </w:r>
          </w:p>
        </w:tc>
      </w:tr>
      <w:tr w:rsidR="005F0929" w14:paraId="799E3377" w14:textId="2E3677BA" w:rsidTr="005F0929">
        <w:trPr>
          <w:trHeight w:val="272"/>
        </w:trPr>
        <w:tc>
          <w:tcPr>
            <w:tcW w:w="1338" w:type="dxa"/>
          </w:tcPr>
          <w:p w14:paraId="7A5EC8BC" w14:textId="77777777" w:rsidR="005F0929" w:rsidRPr="00D219B1" w:rsidRDefault="005F0929" w:rsidP="005F0929">
            <w:pPr>
              <w:rPr>
                <w:b/>
                <w:bCs/>
              </w:rPr>
            </w:pPr>
            <w:r w:rsidRPr="00D219B1">
              <w:rPr>
                <w:b/>
                <w:bCs/>
              </w:rPr>
              <w:t>Analyte</w:t>
            </w:r>
          </w:p>
        </w:tc>
        <w:tc>
          <w:tcPr>
            <w:tcW w:w="1318" w:type="dxa"/>
          </w:tcPr>
          <w:p w14:paraId="2147D986" w14:textId="77777777" w:rsidR="005F0929" w:rsidRPr="00D219B1" w:rsidRDefault="005F0929" w:rsidP="005F0929">
            <w:pPr>
              <w:rPr>
                <w:b/>
                <w:bCs/>
              </w:rPr>
            </w:pPr>
            <w:r w:rsidRPr="00D219B1">
              <w:rPr>
                <w:b/>
                <w:bCs/>
              </w:rPr>
              <w:t>Timepoint</w:t>
            </w:r>
          </w:p>
        </w:tc>
        <w:tc>
          <w:tcPr>
            <w:tcW w:w="1694" w:type="dxa"/>
          </w:tcPr>
          <w:p w14:paraId="71AF4283" w14:textId="17C40BF8" w:rsidR="005F0929" w:rsidRPr="00D219B1" w:rsidRDefault="005F0929" w:rsidP="005F0929">
            <w:pPr>
              <w:rPr>
                <w:b/>
                <w:bCs/>
              </w:rPr>
            </w:pPr>
            <w:r w:rsidRPr="00D219B1">
              <w:rPr>
                <w:b/>
                <w:bCs/>
              </w:rPr>
              <w:t>Measurement</w:t>
            </w:r>
          </w:p>
        </w:tc>
        <w:tc>
          <w:tcPr>
            <w:tcW w:w="2452" w:type="dxa"/>
          </w:tcPr>
          <w:p w14:paraId="5C709BA8" w14:textId="199FAA70" w:rsidR="005F0929" w:rsidRPr="00D219B1" w:rsidRDefault="005F0929" w:rsidP="005F0929">
            <w:pPr>
              <w:jc w:val="center"/>
              <w:rPr>
                <w:b/>
                <w:bCs/>
              </w:rPr>
            </w:pPr>
            <w:r w:rsidRPr="00D219B1">
              <w:rPr>
                <w:b/>
                <w:bCs/>
              </w:rPr>
              <w:t>Value</w:t>
            </w:r>
          </w:p>
        </w:tc>
        <w:tc>
          <w:tcPr>
            <w:tcW w:w="1991" w:type="dxa"/>
          </w:tcPr>
          <w:p w14:paraId="2429ED32" w14:textId="7A11A995" w:rsidR="005F0929" w:rsidRPr="00D219B1" w:rsidRDefault="005F0929" w:rsidP="005F0929">
            <w:pPr>
              <w:jc w:val="center"/>
              <w:rPr>
                <w:b/>
                <w:bCs/>
              </w:rPr>
            </w:pPr>
            <w:r w:rsidRPr="00D219B1">
              <w:rPr>
                <w:b/>
                <w:bCs/>
              </w:rPr>
              <w:t>CFB</w:t>
            </w:r>
          </w:p>
        </w:tc>
        <w:tc>
          <w:tcPr>
            <w:tcW w:w="2282" w:type="dxa"/>
          </w:tcPr>
          <w:p w14:paraId="67105BCA" w14:textId="4628BEBB" w:rsidR="005F0929" w:rsidRPr="00D219B1" w:rsidRDefault="005F0929" w:rsidP="005F0929">
            <w:pPr>
              <w:jc w:val="center"/>
              <w:rPr>
                <w:b/>
                <w:bCs/>
              </w:rPr>
            </w:pPr>
            <w:r w:rsidRPr="00D219B1">
              <w:rPr>
                <w:b/>
                <w:bCs/>
              </w:rPr>
              <w:t>Drug (N=xx)</w:t>
            </w:r>
          </w:p>
        </w:tc>
        <w:tc>
          <w:tcPr>
            <w:tcW w:w="2101" w:type="dxa"/>
          </w:tcPr>
          <w:p w14:paraId="7A9BEF63" w14:textId="12A3C1A7" w:rsidR="005F0929" w:rsidRPr="00D219B1" w:rsidRDefault="005F0929" w:rsidP="005F0929">
            <w:pPr>
              <w:jc w:val="center"/>
              <w:rPr>
                <w:b/>
                <w:bCs/>
              </w:rPr>
            </w:pPr>
            <w:r w:rsidRPr="00D219B1">
              <w:rPr>
                <w:b/>
                <w:bCs/>
              </w:rPr>
              <w:t>CFB</w:t>
            </w:r>
          </w:p>
        </w:tc>
      </w:tr>
      <w:tr w:rsidR="005F0929" w14:paraId="4E72E74D" w14:textId="13BFEBF0" w:rsidTr="005F0929">
        <w:trPr>
          <w:trHeight w:val="285"/>
        </w:trPr>
        <w:tc>
          <w:tcPr>
            <w:tcW w:w="1338" w:type="dxa"/>
          </w:tcPr>
          <w:p w14:paraId="45294953" w14:textId="77777777" w:rsidR="005F0929" w:rsidRDefault="005F0929" w:rsidP="005F0929">
            <w:r>
              <w:t>ALT (U/L)</w:t>
            </w:r>
          </w:p>
        </w:tc>
        <w:tc>
          <w:tcPr>
            <w:tcW w:w="1318" w:type="dxa"/>
          </w:tcPr>
          <w:p w14:paraId="5BEEE0F9" w14:textId="77777777" w:rsidR="005F0929" w:rsidRDefault="005F0929" w:rsidP="005F0929">
            <w:r>
              <w:t>Baseline</w:t>
            </w:r>
          </w:p>
        </w:tc>
        <w:tc>
          <w:tcPr>
            <w:tcW w:w="1694" w:type="dxa"/>
          </w:tcPr>
          <w:p w14:paraId="39C81008" w14:textId="4EA88B40" w:rsidR="005F0929" w:rsidRDefault="005F0929" w:rsidP="005F0929">
            <w:r>
              <w:t>n</w:t>
            </w:r>
          </w:p>
        </w:tc>
        <w:tc>
          <w:tcPr>
            <w:tcW w:w="2452" w:type="dxa"/>
          </w:tcPr>
          <w:p w14:paraId="763998E7" w14:textId="45BECFB8" w:rsidR="005F0929" w:rsidRDefault="005F0929" w:rsidP="005F0929">
            <w:pPr>
              <w:jc w:val="center"/>
            </w:pPr>
            <w:r>
              <w:t>xx</w:t>
            </w:r>
          </w:p>
        </w:tc>
        <w:tc>
          <w:tcPr>
            <w:tcW w:w="1991" w:type="dxa"/>
          </w:tcPr>
          <w:p w14:paraId="368DA7C6" w14:textId="77777777" w:rsidR="005F0929" w:rsidRDefault="005F0929" w:rsidP="005F0929">
            <w:pPr>
              <w:jc w:val="center"/>
            </w:pPr>
          </w:p>
        </w:tc>
        <w:tc>
          <w:tcPr>
            <w:tcW w:w="2282" w:type="dxa"/>
          </w:tcPr>
          <w:p w14:paraId="1AABDE11" w14:textId="1F4BB5E4" w:rsidR="005F0929" w:rsidRDefault="005F0929" w:rsidP="005F0929">
            <w:pPr>
              <w:jc w:val="center"/>
            </w:pPr>
            <w:r>
              <w:t>xx</w:t>
            </w:r>
          </w:p>
        </w:tc>
        <w:tc>
          <w:tcPr>
            <w:tcW w:w="2101" w:type="dxa"/>
          </w:tcPr>
          <w:p w14:paraId="44CB2397" w14:textId="77777777" w:rsidR="005F0929" w:rsidRDefault="005F0929" w:rsidP="005F0929">
            <w:pPr>
              <w:jc w:val="center"/>
            </w:pPr>
          </w:p>
        </w:tc>
      </w:tr>
      <w:tr w:rsidR="005F0929" w14:paraId="4036CA37" w14:textId="31F3A214" w:rsidTr="005F0929">
        <w:trPr>
          <w:trHeight w:val="272"/>
        </w:trPr>
        <w:tc>
          <w:tcPr>
            <w:tcW w:w="1338" w:type="dxa"/>
          </w:tcPr>
          <w:p w14:paraId="55CFC797" w14:textId="77777777" w:rsidR="005F0929" w:rsidRDefault="005F0929" w:rsidP="005F0929"/>
        </w:tc>
        <w:tc>
          <w:tcPr>
            <w:tcW w:w="1318" w:type="dxa"/>
          </w:tcPr>
          <w:p w14:paraId="1F28D249" w14:textId="77777777" w:rsidR="005F0929" w:rsidRDefault="005F0929" w:rsidP="005F0929"/>
        </w:tc>
        <w:tc>
          <w:tcPr>
            <w:tcW w:w="1694" w:type="dxa"/>
          </w:tcPr>
          <w:p w14:paraId="46C24832" w14:textId="6E11F621" w:rsidR="005F0929" w:rsidRDefault="005F0929" w:rsidP="005F0929">
            <w:r>
              <w:t>Mean (SD)</w:t>
            </w:r>
          </w:p>
        </w:tc>
        <w:tc>
          <w:tcPr>
            <w:tcW w:w="2452" w:type="dxa"/>
          </w:tcPr>
          <w:p w14:paraId="7C17F99B" w14:textId="5196AC7C" w:rsidR="005F0929" w:rsidRDefault="005F0929" w:rsidP="005F0929">
            <w:pPr>
              <w:jc w:val="center"/>
            </w:pPr>
            <w:proofErr w:type="spellStart"/>
            <w:r w:rsidRPr="00517E23">
              <w:t>xx</w:t>
            </w:r>
            <w:r>
              <w:t>.x</w:t>
            </w:r>
            <w:proofErr w:type="spellEnd"/>
            <w:r w:rsidRPr="00517E23">
              <w:t xml:space="preserve"> (</w:t>
            </w:r>
            <w:proofErr w:type="spellStart"/>
            <w:r w:rsidRPr="00517E23">
              <w:t>xx.x</w:t>
            </w:r>
            <w:r>
              <w:t>x</w:t>
            </w:r>
            <w:proofErr w:type="spellEnd"/>
            <w:r w:rsidRPr="00517E23">
              <w:t>)</w:t>
            </w:r>
          </w:p>
        </w:tc>
        <w:tc>
          <w:tcPr>
            <w:tcW w:w="1991" w:type="dxa"/>
          </w:tcPr>
          <w:p w14:paraId="72D08FD0" w14:textId="77777777" w:rsidR="005F0929" w:rsidRPr="00517E23" w:rsidRDefault="005F0929" w:rsidP="005F0929">
            <w:pPr>
              <w:jc w:val="center"/>
            </w:pPr>
          </w:p>
        </w:tc>
        <w:tc>
          <w:tcPr>
            <w:tcW w:w="2282" w:type="dxa"/>
          </w:tcPr>
          <w:p w14:paraId="3ECFAD43" w14:textId="755FAF2F" w:rsidR="005F0929" w:rsidRDefault="005F0929" w:rsidP="005F0929">
            <w:pPr>
              <w:jc w:val="center"/>
            </w:pPr>
            <w:proofErr w:type="spellStart"/>
            <w:r w:rsidRPr="00517E23">
              <w:t>xx</w:t>
            </w:r>
            <w:r>
              <w:t>.x</w:t>
            </w:r>
            <w:proofErr w:type="spellEnd"/>
            <w:r w:rsidRPr="00517E23">
              <w:t xml:space="preserve"> (</w:t>
            </w:r>
            <w:proofErr w:type="spellStart"/>
            <w:r w:rsidRPr="00517E23">
              <w:t>xx.x</w:t>
            </w:r>
            <w:r>
              <w:t>x</w:t>
            </w:r>
            <w:proofErr w:type="spellEnd"/>
            <w:r w:rsidRPr="00517E23">
              <w:t>)</w:t>
            </w:r>
          </w:p>
        </w:tc>
        <w:tc>
          <w:tcPr>
            <w:tcW w:w="2101" w:type="dxa"/>
          </w:tcPr>
          <w:p w14:paraId="6A9DAE28" w14:textId="77777777" w:rsidR="005F0929" w:rsidRPr="00517E23" w:rsidRDefault="005F0929" w:rsidP="005F0929">
            <w:pPr>
              <w:jc w:val="center"/>
            </w:pPr>
          </w:p>
        </w:tc>
      </w:tr>
      <w:tr w:rsidR="005F0929" w14:paraId="185168E7" w14:textId="28C325BF" w:rsidTr="005F0929">
        <w:trPr>
          <w:trHeight w:val="272"/>
        </w:trPr>
        <w:tc>
          <w:tcPr>
            <w:tcW w:w="1338" w:type="dxa"/>
          </w:tcPr>
          <w:p w14:paraId="7BBC5A4F" w14:textId="77777777" w:rsidR="005F0929" w:rsidRDefault="005F0929" w:rsidP="005F0929"/>
        </w:tc>
        <w:tc>
          <w:tcPr>
            <w:tcW w:w="1318" w:type="dxa"/>
          </w:tcPr>
          <w:p w14:paraId="03E17C9E" w14:textId="77777777" w:rsidR="005F0929" w:rsidRDefault="005F0929" w:rsidP="005F0929"/>
        </w:tc>
        <w:tc>
          <w:tcPr>
            <w:tcW w:w="1694" w:type="dxa"/>
          </w:tcPr>
          <w:p w14:paraId="1C50703B" w14:textId="3C0BC31F" w:rsidR="005F0929" w:rsidRDefault="005F0929" w:rsidP="005F0929">
            <w:r>
              <w:t>Median</w:t>
            </w:r>
          </w:p>
        </w:tc>
        <w:tc>
          <w:tcPr>
            <w:tcW w:w="2452" w:type="dxa"/>
          </w:tcPr>
          <w:p w14:paraId="7C766CDF" w14:textId="5A8194BA" w:rsidR="005F0929" w:rsidRDefault="005F0929" w:rsidP="005F0929">
            <w:pPr>
              <w:jc w:val="center"/>
            </w:pPr>
            <w:proofErr w:type="spellStart"/>
            <w:r w:rsidRPr="00517E23">
              <w:t>xx</w:t>
            </w:r>
            <w:r>
              <w:t>.x</w:t>
            </w:r>
            <w:proofErr w:type="spellEnd"/>
          </w:p>
        </w:tc>
        <w:tc>
          <w:tcPr>
            <w:tcW w:w="1991" w:type="dxa"/>
          </w:tcPr>
          <w:p w14:paraId="5650C3BE" w14:textId="77777777" w:rsidR="005F0929" w:rsidRPr="00517E23" w:rsidRDefault="005F0929" w:rsidP="005F0929">
            <w:pPr>
              <w:jc w:val="center"/>
            </w:pPr>
          </w:p>
        </w:tc>
        <w:tc>
          <w:tcPr>
            <w:tcW w:w="2282" w:type="dxa"/>
          </w:tcPr>
          <w:p w14:paraId="663B9F0B" w14:textId="38740781" w:rsidR="005F0929" w:rsidRDefault="005F0929" w:rsidP="005F0929">
            <w:pPr>
              <w:jc w:val="center"/>
            </w:pPr>
            <w:proofErr w:type="spellStart"/>
            <w:r w:rsidRPr="00517E23">
              <w:t>xx</w:t>
            </w:r>
            <w:r>
              <w:t>.x</w:t>
            </w:r>
            <w:proofErr w:type="spellEnd"/>
          </w:p>
        </w:tc>
        <w:tc>
          <w:tcPr>
            <w:tcW w:w="2101" w:type="dxa"/>
          </w:tcPr>
          <w:p w14:paraId="618BDE63" w14:textId="77777777" w:rsidR="005F0929" w:rsidRPr="00517E23" w:rsidRDefault="005F0929" w:rsidP="005F0929">
            <w:pPr>
              <w:jc w:val="center"/>
            </w:pPr>
          </w:p>
        </w:tc>
      </w:tr>
      <w:tr w:rsidR="005F0929" w14:paraId="7E8473F9" w14:textId="499A9EB2" w:rsidTr="005F0929">
        <w:trPr>
          <w:trHeight w:val="62"/>
        </w:trPr>
        <w:tc>
          <w:tcPr>
            <w:tcW w:w="1338" w:type="dxa"/>
          </w:tcPr>
          <w:p w14:paraId="7C0CC1AA" w14:textId="77777777" w:rsidR="005F0929" w:rsidRDefault="005F0929" w:rsidP="005F0929"/>
        </w:tc>
        <w:tc>
          <w:tcPr>
            <w:tcW w:w="1318" w:type="dxa"/>
          </w:tcPr>
          <w:p w14:paraId="106E9D7B" w14:textId="77777777" w:rsidR="005F0929" w:rsidRDefault="005F0929" w:rsidP="005F0929"/>
        </w:tc>
        <w:tc>
          <w:tcPr>
            <w:tcW w:w="1694" w:type="dxa"/>
          </w:tcPr>
          <w:p w14:paraId="79AB9791" w14:textId="7BFA9607" w:rsidR="005F0929" w:rsidRDefault="005F0929" w:rsidP="005F0929">
            <w:r>
              <w:t>Min, Max</w:t>
            </w:r>
          </w:p>
        </w:tc>
        <w:tc>
          <w:tcPr>
            <w:tcW w:w="2452" w:type="dxa"/>
          </w:tcPr>
          <w:p w14:paraId="7E9C41EF" w14:textId="575A8BCB" w:rsidR="005F0929" w:rsidRDefault="005F0929" w:rsidP="005F0929">
            <w:pPr>
              <w:jc w:val="center"/>
            </w:pPr>
            <w:proofErr w:type="spellStart"/>
            <w:r w:rsidRPr="00517E23">
              <w:t>xx.x</w:t>
            </w:r>
            <w:proofErr w:type="spellEnd"/>
            <w:r>
              <w:t xml:space="preserve">, </w:t>
            </w:r>
            <w:proofErr w:type="spellStart"/>
            <w:r>
              <w:t>xx.x</w:t>
            </w:r>
            <w:proofErr w:type="spellEnd"/>
          </w:p>
        </w:tc>
        <w:tc>
          <w:tcPr>
            <w:tcW w:w="1991" w:type="dxa"/>
          </w:tcPr>
          <w:p w14:paraId="7BA6F20A" w14:textId="77777777" w:rsidR="005F0929" w:rsidRPr="00517E23" w:rsidRDefault="005F0929" w:rsidP="005F0929">
            <w:pPr>
              <w:jc w:val="center"/>
            </w:pPr>
          </w:p>
        </w:tc>
        <w:tc>
          <w:tcPr>
            <w:tcW w:w="2282" w:type="dxa"/>
          </w:tcPr>
          <w:p w14:paraId="4B9A6E40" w14:textId="5023775C" w:rsidR="005F0929" w:rsidRDefault="005F0929" w:rsidP="005F0929">
            <w:pPr>
              <w:jc w:val="center"/>
            </w:pPr>
            <w:proofErr w:type="spellStart"/>
            <w:r w:rsidRPr="00517E23">
              <w:t>xx.x</w:t>
            </w:r>
            <w:proofErr w:type="spellEnd"/>
            <w:r>
              <w:t>, xx.x</w:t>
            </w:r>
          </w:p>
        </w:tc>
        <w:tc>
          <w:tcPr>
            <w:tcW w:w="2101" w:type="dxa"/>
          </w:tcPr>
          <w:p w14:paraId="4BC6F1BF" w14:textId="77777777" w:rsidR="005F0929" w:rsidRPr="00517E23" w:rsidRDefault="005F0929" w:rsidP="005F0929">
            <w:pPr>
              <w:jc w:val="center"/>
            </w:pPr>
          </w:p>
        </w:tc>
      </w:tr>
      <w:tr w:rsidR="005F0929" w14:paraId="187CF535" w14:textId="1B059051" w:rsidTr="005F0929">
        <w:trPr>
          <w:trHeight w:val="62"/>
        </w:trPr>
        <w:tc>
          <w:tcPr>
            <w:tcW w:w="1338" w:type="dxa"/>
          </w:tcPr>
          <w:p w14:paraId="02978329" w14:textId="77777777" w:rsidR="005F0929" w:rsidRDefault="005F0929" w:rsidP="005F0929"/>
        </w:tc>
        <w:tc>
          <w:tcPr>
            <w:tcW w:w="1318" w:type="dxa"/>
          </w:tcPr>
          <w:p w14:paraId="098F718C" w14:textId="77777777" w:rsidR="005F0929" w:rsidRDefault="005F0929" w:rsidP="005F0929"/>
        </w:tc>
        <w:tc>
          <w:tcPr>
            <w:tcW w:w="1694" w:type="dxa"/>
          </w:tcPr>
          <w:p w14:paraId="5F03BD6F" w14:textId="77777777" w:rsidR="005F0929" w:rsidRDefault="005F0929" w:rsidP="005F0929"/>
        </w:tc>
        <w:tc>
          <w:tcPr>
            <w:tcW w:w="2452" w:type="dxa"/>
          </w:tcPr>
          <w:p w14:paraId="2D87374A" w14:textId="77777777" w:rsidR="005F0929" w:rsidRPr="00517E23" w:rsidRDefault="005F0929" w:rsidP="005F0929">
            <w:pPr>
              <w:jc w:val="center"/>
            </w:pPr>
          </w:p>
        </w:tc>
        <w:tc>
          <w:tcPr>
            <w:tcW w:w="1991" w:type="dxa"/>
          </w:tcPr>
          <w:p w14:paraId="1B47A5BF" w14:textId="77777777" w:rsidR="005F0929" w:rsidRPr="00517E23" w:rsidRDefault="005F0929" w:rsidP="005F0929">
            <w:pPr>
              <w:jc w:val="center"/>
            </w:pPr>
          </w:p>
        </w:tc>
        <w:tc>
          <w:tcPr>
            <w:tcW w:w="2282" w:type="dxa"/>
          </w:tcPr>
          <w:p w14:paraId="3760D29F" w14:textId="5A05602E" w:rsidR="005F0929" w:rsidRPr="00517E23" w:rsidRDefault="005F0929" w:rsidP="005F0929">
            <w:pPr>
              <w:jc w:val="center"/>
            </w:pPr>
          </w:p>
        </w:tc>
        <w:tc>
          <w:tcPr>
            <w:tcW w:w="2101" w:type="dxa"/>
          </w:tcPr>
          <w:p w14:paraId="3F7E2ED8" w14:textId="77777777" w:rsidR="005F0929" w:rsidRPr="00517E23" w:rsidRDefault="005F0929" w:rsidP="005F0929">
            <w:pPr>
              <w:jc w:val="center"/>
            </w:pPr>
          </w:p>
        </w:tc>
      </w:tr>
      <w:tr w:rsidR="00D219B1" w14:paraId="6B8DEC9D" w14:textId="6406AB9A" w:rsidTr="005F0929">
        <w:trPr>
          <w:trHeight w:val="62"/>
        </w:trPr>
        <w:tc>
          <w:tcPr>
            <w:tcW w:w="1338" w:type="dxa"/>
          </w:tcPr>
          <w:p w14:paraId="119E5158" w14:textId="77777777" w:rsidR="00D219B1" w:rsidRDefault="00D219B1" w:rsidP="00D219B1"/>
        </w:tc>
        <w:tc>
          <w:tcPr>
            <w:tcW w:w="1318" w:type="dxa"/>
          </w:tcPr>
          <w:p w14:paraId="01A36581" w14:textId="325CDE2A" w:rsidR="00D219B1" w:rsidRDefault="00D219B1" w:rsidP="00D219B1">
            <w:r>
              <w:t>Week 24</w:t>
            </w:r>
          </w:p>
        </w:tc>
        <w:tc>
          <w:tcPr>
            <w:tcW w:w="1694" w:type="dxa"/>
          </w:tcPr>
          <w:p w14:paraId="7479B2BE" w14:textId="30AB0F12" w:rsidR="00D219B1" w:rsidRDefault="00D219B1" w:rsidP="00D219B1">
            <w:r>
              <w:t>n</w:t>
            </w:r>
          </w:p>
        </w:tc>
        <w:tc>
          <w:tcPr>
            <w:tcW w:w="2452" w:type="dxa"/>
          </w:tcPr>
          <w:p w14:paraId="7BCB1BA8" w14:textId="1A6BCD6D" w:rsidR="00D219B1" w:rsidRPr="00517E23" w:rsidRDefault="00D219B1" w:rsidP="00D219B1">
            <w:pPr>
              <w:jc w:val="center"/>
            </w:pPr>
            <w:r>
              <w:t>xx</w:t>
            </w:r>
          </w:p>
        </w:tc>
        <w:tc>
          <w:tcPr>
            <w:tcW w:w="1991" w:type="dxa"/>
          </w:tcPr>
          <w:p w14:paraId="03083E3D" w14:textId="6F5CCC79" w:rsidR="00D219B1" w:rsidRPr="00517E23" w:rsidRDefault="00D219B1" w:rsidP="00D219B1">
            <w:pPr>
              <w:jc w:val="center"/>
            </w:pPr>
            <w:r>
              <w:t>xx</w:t>
            </w:r>
          </w:p>
        </w:tc>
        <w:tc>
          <w:tcPr>
            <w:tcW w:w="2282" w:type="dxa"/>
          </w:tcPr>
          <w:p w14:paraId="39F0F258" w14:textId="00001A85" w:rsidR="00D219B1" w:rsidRPr="00517E23" w:rsidRDefault="00D219B1" w:rsidP="00D219B1">
            <w:pPr>
              <w:jc w:val="center"/>
            </w:pPr>
            <w:r>
              <w:t>xx</w:t>
            </w:r>
          </w:p>
        </w:tc>
        <w:tc>
          <w:tcPr>
            <w:tcW w:w="2101" w:type="dxa"/>
          </w:tcPr>
          <w:p w14:paraId="6EF22F66" w14:textId="427E2D8E" w:rsidR="00D219B1" w:rsidRPr="00517E23" w:rsidRDefault="00D219B1" w:rsidP="00D219B1">
            <w:pPr>
              <w:jc w:val="center"/>
            </w:pPr>
            <w:r>
              <w:t>xx</w:t>
            </w:r>
          </w:p>
        </w:tc>
      </w:tr>
      <w:tr w:rsidR="00D219B1" w14:paraId="17B2E187" w14:textId="04484135" w:rsidTr="005F0929">
        <w:trPr>
          <w:trHeight w:val="62"/>
        </w:trPr>
        <w:tc>
          <w:tcPr>
            <w:tcW w:w="1338" w:type="dxa"/>
          </w:tcPr>
          <w:p w14:paraId="06CCA760" w14:textId="77777777" w:rsidR="00D219B1" w:rsidRDefault="00D219B1" w:rsidP="00D219B1"/>
        </w:tc>
        <w:tc>
          <w:tcPr>
            <w:tcW w:w="1318" w:type="dxa"/>
          </w:tcPr>
          <w:p w14:paraId="743DBB94" w14:textId="77777777" w:rsidR="00D219B1" w:rsidRDefault="00D219B1" w:rsidP="00D219B1"/>
        </w:tc>
        <w:tc>
          <w:tcPr>
            <w:tcW w:w="1694" w:type="dxa"/>
          </w:tcPr>
          <w:p w14:paraId="7F521552" w14:textId="2D6DFFC1" w:rsidR="00D219B1" w:rsidRDefault="00D219B1" w:rsidP="00D219B1">
            <w:r>
              <w:t>Mean (SD)</w:t>
            </w:r>
          </w:p>
        </w:tc>
        <w:tc>
          <w:tcPr>
            <w:tcW w:w="2452" w:type="dxa"/>
          </w:tcPr>
          <w:p w14:paraId="0B08F509" w14:textId="34B497CE" w:rsidR="00D219B1" w:rsidRPr="00517E23" w:rsidRDefault="00D219B1" w:rsidP="00D219B1">
            <w:pPr>
              <w:jc w:val="center"/>
            </w:pPr>
            <w:proofErr w:type="spellStart"/>
            <w:r w:rsidRPr="00517E23">
              <w:t>xx</w:t>
            </w:r>
            <w:r>
              <w:t>.x</w:t>
            </w:r>
            <w:proofErr w:type="spellEnd"/>
            <w:r w:rsidRPr="00517E23">
              <w:t xml:space="preserve"> (</w:t>
            </w:r>
            <w:proofErr w:type="spellStart"/>
            <w:r w:rsidRPr="00517E23">
              <w:t>xx.x</w:t>
            </w:r>
            <w:r>
              <w:t>x</w:t>
            </w:r>
            <w:proofErr w:type="spellEnd"/>
            <w:r w:rsidRPr="00517E23">
              <w:t>)</w:t>
            </w:r>
          </w:p>
        </w:tc>
        <w:tc>
          <w:tcPr>
            <w:tcW w:w="1991" w:type="dxa"/>
          </w:tcPr>
          <w:p w14:paraId="5C2A17FD" w14:textId="561D3EC2" w:rsidR="00D219B1" w:rsidRPr="00517E23" w:rsidRDefault="00D219B1" w:rsidP="00D219B1">
            <w:pPr>
              <w:jc w:val="center"/>
            </w:pPr>
            <w:proofErr w:type="spellStart"/>
            <w:r w:rsidRPr="00517E23">
              <w:t>xx</w:t>
            </w:r>
            <w:r>
              <w:t>.x</w:t>
            </w:r>
            <w:proofErr w:type="spellEnd"/>
            <w:r w:rsidRPr="00517E23">
              <w:t xml:space="preserve"> (</w:t>
            </w:r>
            <w:proofErr w:type="spellStart"/>
            <w:r w:rsidRPr="00517E23">
              <w:t>xx.x</w:t>
            </w:r>
            <w:r>
              <w:t>x</w:t>
            </w:r>
            <w:proofErr w:type="spellEnd"/>
            <w:r w:rsidRPr="00517E23">
              <w:t>)</w:t>
            </w:r>
          </w:p>
        </w:tc>
        <w:tc>
          <w:tcPr>
            <w:tcW w:w="2282" w:type="dxa"/>
          </w:tcPr>
          <w:p w14:paraId="71AD12B0" w14:textId="1F060B67" w:rsidR="00D219B1" w:rsidRPr="00517E23" w:rsidRDefault="00D219B1" w:rsidP="00D219B1">
            <w:pPr>
              <w:jc w:val="center"/>
            </w:pPr>
            <w:proofErr w:type="spellStart"/>
            <w:r w:rsidRPr="00517E23">
              <w:t>xx</w:t>
            </w:r>
            <w:r>
              <w:t>.x</w:t>
            </w:r>
            <w:proofErr w:type="spellEnd"/>
            <w:r w:rsidRPr="00517E23">
              <w:t xml:space="preserve"> (</w:t>
            </w:r>
            <w:proofErr w:type="spellStart"/>
            <w:r w:rsidRPr="00517E23">
              <w:t>xx.x</w:t>
            </w:r>
            <w:r>
              <w:t>x</w:t>
            </w:r>
            <w:proofErr w:type="spellEnd"/>
            <w:r w:rsidRPr="00517E23">
              <w:t>)</w:t>
            </w:r>
          </w:p>
        </w:tc>
        <w:tc>
          <w:tcPr>
            <w:tcW w:w="2101" w:type="dxa"/>
          </w:tcPr>
          <w:p w14:paraId="62FA4A45" w14:textId="7DA68AE8" w:rsidR="00D219B1" w:rsidRPr="00517E23" w:rsidRDefault="00D219B1" w:rsidP="00D219B1">
            <w:pPr>
              <w:jc w:val="center"/>
            </w:pPr>
            <w:proofErr w:type="spellStart"/>
            <w:r w:rsidRPr="00517E23">
              <w:t>xx</w:t>
            </w:r>
            <w:r>
              <w:t>.x</w:t>
            </w:r>
            <w:proofErr w:type="spellEnd"/>
            <w:r w:rsidRPr="00517E23">
              <w:t xml:space="preserve"> (</w:t>
            </w:r>
            <w:proofErr w:type="spellStart"/>
            <w:r w:rsidRPr="00517E23">
              <w:t>xx.x</w:t>
            </w:r>
            <w:r>
              <w:t>x</w:t>
            </w:r>
            <w:proofErr w:type="spellEnd"/>
            <w:r w:rsidRPr="00517E23">
              <w:t>)</w:t>
            </w:r>
          </w:p>
        </w:tc>
      </w:tr>
      <w:tr w:rsidR="00D219B1" w14:paraId="0A2274BD" w14:textId="77777777" w:rsidTr="005F0929">
        <w:trPr>
          <w:trHeight w:val="62"/>
        </w:trPr>
        <w:tc>
          <w:tcPr>
            <w:tcW w:w="1338" w:type="dxa"/>
          </w:tcPr>
          <w:p w14:paraId="199C7254" w14:textId="77777777" w:rsidR="00D219B1" w:rsidRDefault="00D219B1" w:rsidP="00D219B1"/>
        </w:tc>
        <w:tc>
          <w:tcPr>
            <w:tcW w:w="1318" w:type="dxa"/>
          </w:tcPr>
          <w:p w14:paraId="21DACF7E" w14:textId="77777777" w:rsidR="00D219B1" w:rsidRDefault="00D219B1" w:rsidP="00D219B1"/>
        </w:tc>
        <w:tc>
          <w:tcPr>
            <w:tcW w:w="1694" w:type="dxa"/>
          </w:tcPr>
          <w:p w14:paraId="6256D97B" w14:textId="6FF95D43" w:rsidR="00D219B1" w:rsidRDefault="00D219B1" w:rsidP="00D219B1">
            <w:r>
              <w:t>Median</w:t>
            </w:r>
          </w:p>
        </w:tc>
        <w:tc>
          <w:tcPr>
            <w:tcW w:w="2452" w:type="dxa"/>
          </w:tcPr>
          <w:p w14:paraId="38E2332D" w14:textId="0F307F13" w:rsidR="00D219B1" w:rsidRPr="00517E23" w:rsidRDefault="00D219B1" w:rsidP="00D219B1">
            <w:pPr>
              <w:jc w:val="center"/>
            </w:pPr>
            <w:proofErr w:type="spellStart"/>
            <w:r w:rsidRPr="00517E23">
              <w:t>xx</w:t>
            </w:r>
            <w:r>
              <w:t>.x</w:t>
            </w:r>
            <w:proofErr w:type="spellEnd"/>
          </w:p>
        </w:tc>
        <w:tc>
          <w:tcPr>
            <w:tcW w:w="1991" w:type="dxa"/>
          </w:tcPr>
          <w:p w14:paraId="58D229FA" w14:textId="3AFD7B9B" w:rsidR="00D219B1" w:rsidRPr="00517E23" w:rsidRDefault="00D219B1" w:rsidP="00D219B1">
            <w:pPr>
              <w:jc w:val="center"/>
            </w:pPr>
            <w:proofErr w:type="spellStart"/>
            <w:r w:rsidRPr="00517E23">
              <w:t>xx</w:t>
            </w:r>
            <w:r>
              <w:t>.x</w:t>
            </w:r>
            <w:proofErr w:type="spellEnd"/>
          </w:p>
        </w:tc>
        <w:tc>
          <w:tcPr>
            <w:tcW w:w="2282" w:type="dxa"/>
          </w:tcPr>
          <w:p w14:paraId="11A1337D" w14:textId="45F032E7" w:rsidR="00D219B1" w:rsidRPr="00517E23" w:rsidRDefault="00D219B1" w:rsidP="00D219B1">
            <w:pPr>
              <w:jc w:val="center"/>
            </w:pPr>
            <w:proofErr w:type="spellStart"/>
            <w:r w:rsidRPr="00517E23">
              <w:t>xx</w:t>
            </w:r>
            <w:r>
              <w:t>.x</w:t>
            </w:r>
            <w:proofErr w:type="spellEnd"/>
          </w:p>
        </w:tc>
        <w:tc>
          <w:tcPr>
            <w:tcW w:w="2101" w:type="dxa"/>
          </w:tcPr>
          <w:p w14:paraId="704109D0" w14:textId="792BDCD1" w:rsidR="00D219B1" w:rsidRPr="00517E23" w:rsidRDefault="00D219B1" w:rsidP="00D219B1">
            <w:pPr>
              <w:jc w:val="center"/>
            </w:pPr>
            <w:proofErr w:type="spellStart"/>
            <w:r w:rsidRPr="00517E23">
              <w:t>xx</w:t>
            </w:r>
            <w:r>
              <w:t>.x</w:t>
            </w:r>
            <w:proofErr w:type="spellEnd"/>
          </w:p>
        </w:tc>
      </w:tr>
      <w:tr w:rsidR="00D219B1" w14:paraId="43E67B0A" w14:textId="77777777" w:rsidTr="005F0929">
        <w:trPr>
          <w:trHeight w:val="62"/>
        </w:trPr>
        <w:tc>
          <w:tcPr>
            <w:tcW w:w="1338" w:type="dxa"/>
          </w:tcPr>
          <w:p w14:paraId="294C84E1" w14:textId="77777777" w:rsidR="00D219B1" w:rsidRDefault="00D219B1" w:rsidP="00D219B1"/>
        </w:tc>
        <w:tc>
          <w:tcPr>
            <w:tcW w:w="1318" w:type="dxa"/>
          </w:tcPr>
          <w:p w14:paraId="77926A27" w14:textId="77777777" w:rsidR="00D219B1" w:rsidRDefault="00D219B1" w:rsidP="00D219B1"/>
        </w:tc>
        <w:tc>
          <w:tcPr>
            <w:tcW w:w="1694" w:type="dxa"/>
          </w:tcPr>
          <w:p w14:paraId="46FF3FC5" w14:textId="4C7BBE7D" w:rsidR="00D219B1" w:rsidRDefault="00D219B1" w:rsidP="00D219B1">
            <w:r>
              <w:t>Min, Max</w:t>
            </w:r>
          </w:p>
        </w:tc>
        <w:tc>
          <w:tcPr>
            <w:tcW w:w="2452" w:type="dxa"/>
          </w:tcPr>
          <w:p w14:paraId="493E4E18" w14:textId="5287A915" w:rsidR="00D219B1" w:rsidRPr="00517E23" w:rsidRDefault="00D219B1" w:rsidP="00D219B1">
            <w:pPr>
              <w:jc w:val="center"/>
            </w:pPr>
            <w:proofErr w:type="spellStart"/>
            <w:r w:rsidRPr="00517E23">
              <w:t>xx.x</w:t>
            </w:r>
            <w:proofErr w:type="spellEnd"/>
            <w:r>
              <w:t xml:space="preserve">, </w:t>
            </w:r>
            <w:proofErr w:type="spellStart"/>
            <w:r>
              <w:t>xx.x</w:t>
            </w:r>
            <w:proofErr w:type="spellEnd"/>
          </w:p>
        </w:tc>
        <w:tc>
          <w:tcPr>
            <w:tcW w:w="1991" w:type="dxa"/>
          </w:tcPr>
          <w:p w14:paraId="7646CD46" w14:textId="297BCF10" w:rsidR="00D219B1" w:rsidRPr="00517E23" w:rsidRDefault="00D219B1" w:rsidP="00D219B1">
            <w:pPr>
              <w:jc w:val="center"/>
            </w:pPr>
            <w:proofErr w:type="spellStart"/>
            <w:r w:rsidRPr="00517E23">
              <w:t>xx.x</w:t>
            </w:r>
            <w:proofErr w:type="spellEnd"/>
            <w:r>
              <w:t xml:space="preserve">, </w:t>
            </w:r>
            <w:proofErr w:type="spellStart"/>
            <w:r>
              <w:t>xx.x</w:t>
            </w:r>
            <w:proofErr w:type="spellEnd"/>
          </w:p>
        </w:tc>
        <w:tc>
          <w:tcPr>
            <w:tcW w:w="2282" w:type="dxa"/>
          </w:tcPr>
          <w:p w14:paraId="153DFF7A" w14:textId="2ADDB04B" w:rsidR="00D219B1" w:rsidRPr="00517E23" w:rsidRDefault="00D219B1" w:rsidP="00D219B1">
            <w:pPr>
              <w:jc w:val="center"/>
            </w:pPr>
            <w:proofErr w:type="spellStart"/>
            <w:r w:rsidRPr="00517E23">
              <w:t>xx.x</w:t>
            </w:r>
            <w:proofErr w:type="spellEnd"/>
            <w:r>
              <w:t xml:space="preserve">, </w:t>
            </w:r>
            <w:proofErr w:type="spellStart"/>
            <w:r>
              <w:t>xx.x</w:t>
            </w:r>
            <w:proofErr w:type="spellEnd"/>
          </w:p>
        </w:tc>
        <w:tc>
          <w:tcPr>
            <w:tcW w:w="2101" w:type="dxa"/>
          </w:tcPr>
          <w:p w14:paraId="067EA757" w14:textId="22C3258E" w:rsidR="00D219B1" w:rsidRPr="00517E23" w:rsidRDefault="00D219B1" w:rsidP="00D219B1">
            <w:pPr>
              <w:jc w:val="center"/>
            </w:pPr>
            <w:proofErr w:type="spellStart"/>
            <w:r w:rsidRPr="00517E23">
              <w:t>xx.x</w:t>
            </w:r>
            <w:proofErr w:type="spellEnd"/>
            <w:r>
              <w:t>, xx.x</w:t>
            </w:r>
          </w:p>
        </w:tc>
      </w:tr>
      <w:tr w:rsidR="00D219B1" w14:paraId="52937663" w14:textId="77777777" w:rsidTr="005F0929">
        <w:trPr>
          <w:trHeight w:val="62"/>
        </w:trPr>
        <w:tc>
          <w:tcPr>
            <w:tcW w:w="1338" w:type="dxa"/>
          </w:tcPr>
          <w:p w14:paraId="68AC925E" w14:textId="77777777" w:rsidR="00D219B1" w:rsidRDefault="00D219B1" w:rsidP="00D219B1"/>
        </w:tc>
        <w:tc>
          <w:tcPr>
            <w:tcW w:w="1318" w:type="dxa"/>
          </w:tcPr>
          <w:p w14:paraId="3F781363" w14:textId="77777777" w:rsidR="00D219B1" w:rsidRDefault="00D219B1" w:rsidP="00D219B1"/>
        </w:tc>
        <w:tc>
          <w:tcPr>
            <w:tcW w:w="1694" w:type="dxa"/>
          </w:tcPr>
          <w:p w14:paraId="7C8CA4BD" w14:textId="77777777" w:rsidR="00D219B1" w:rsidRDefault="00D219B1" w:rsidP="00D219B1"/>
        </w:tc>
        <w:tc>
          <w:tcPr>
            <w:tcW w:w="2452" w:type="dxa"/>
          </w:tcPr>
          <w:p w14:paraId="3A98D674" w14:textId="77777777" w:rsidR="00D219B1" w:rsidRPr="00517E23" w:rsidRDefault="00D219B1" w:rsidP="00D219B1">
            <w:pPr>
              <w:jc w:val="center"/>
            </w:pPr>
          </w:p>
        </w:tc>
        <w:tc>
          <w:tcPr>
            <w:tcW w:w="1991" w:type="dxa"/>
          </w:tcPr>
          <w:p w14:paraId="1467FA48" w14:textId="77777777" w:rsidR="00D219B1" w:rsidRPr="00517E23" w:rsidRDefault="00D219B1" w:rsidP="00D219B1">
            <w:pPr>
              <w:jc w:val="center"/>
            </w:pPr>
          </w:p>
        </w:tc>
        <w:tc>
          <w:tcPr>
            <w:tcW w:w="2282" w:type="dxa"/>
          </w:tcPr>
          <w:p w14:paraId="73F96356" w14:textId="77777777" w:rsidR="00D219B1" w:rsidRPr="00517E23" w:rsidRDefault="00D219B1" w:rsidP="00D219B1">
            <w:pPr>
              <w:jc w:val="center"/>
            </w:pPr>
          </w:p>
        </w:tc>
        <w:tc>
          <w:tcPr>
            <w:tcW w:w="2101" w:type="dxa"/>
          </w:tcPr>
          <w:p w14:paraId="4164C983" w14:textId="77777777" w:rsidR="00D219B1" w:rsidRPr="00517E23" w:rsidRDefault="00D219B1" w:rsidP="00D219B1">
            <w:pPr>
              <w:jc w:val="center"/>
            </w:pPr>
          </w:p>
        </w:tc>
      </w:tr>
    </w:tbl>
    <w:p w14:paraId="20CC35BE" w14:textId="0376504E" w:rsidR="00891B7F" w:rsidRPr="00DE4FEA" w:rsidRDefault="005F0929" w:rsidP="005408FC">
      <w:pPr>
        <w:pStyle w:val="Sansinterligne"/>
        <w:rPr>
          <w:sz w:val="18"/>
          <w:szCs w:val="18"/>
          <w:lang w:val="fr-FR"/>
        </w:rPr>
      </w:pPr>
      <w:r>
        <w:rPr>
          <w:sz w:val="18"/>
          <w:szCs w:val="18"/>
          <w:lang w:val="fr-FR"/>
        </w:rPr>
        <w:t xml:space="preserve">CFB= change </w:t>
      </w:r>
      <w:proofErr w:type="spellStart"/>
      <w:r>
        <w:rPr>
          <w:sz w:val="18"/>
          <w:szCs w:val="18"/>
          <w:lang w:val="fr-FR"/>
        </w:rPr>
        <w:t>from</w:t>
      </w:r>
      <w:proofErr w:type="spellEnd"/>
      <w:r>
        <w:rPr>
          <w:sz w:val="18"/>
          <w:szCs w:val="18"/>
          <w:lang w:val="fr-FR"/>
        </w:rPr>
        <w:t xml:space="preserve"> </w:t>
      </w:r>
      <w:proofErr w:type="spellStart"/>
      <w:r>
        <w:rPr>
          <w:sz w:val="18"/>
          <w:szCs w:val="18"/>
          <w:lang w:val="fr-FR"/>
        </w:rPr>
        <w:t>baseline</w:t>
      </w:r>
      <w:proofErr w:type="spellEnd"/>
      <w:r>
        <w:rPr>
          <w:sz w:val="18"/>
          <w:szCs w:val="18"/>
          <w:lang w:val="fr-FR"/>
        </w:rPr>
        <w:t xml:space="preserve">, </w:t>
      </w:r>
      <w:r w:rsidR="00D12DFC" w:rsidRPr="00DE4FEA">
        <w:rPr>
          <w:sz w:val="18"/>
          <w:szCs w:val="18"/>
          <w:lang w:val="fr-FR"/>
        </w:rPr>
        <w:t xml:space="preserve">SD = standard </w:t>
      </w:r>
      <w:proofErr w:type="spellStart"/>
      <w:r w:rsidR="00D12DFC" w:rsidRPr="00DE4FEA">
        <w:rPr>
          <w:sz w:val="18"/>
          <w:szCs w:val="18"/>
          <w:lang w:val="fr-FR"/>
        </w:rPr>
        <w:t>deviation</w:t>
      </w:r>
      <w:proofErr w:type="spellEnd"/>
      <w:r w:rsidR="00D12DFC" w:rsidRPr="00DE4FEA">
        <w:rPr>
          <w:sz w:val="18"/>
          <w:szCs w:val="18"/>
          <w:lang w:val="fr-FR"/>
        </w:rPr>
        <w:t>; Min = minimum; Max = maximum.</w:t>
      </w:r>
    </w:p>
    <w:p w14:paraId="55367418" w14:textId="56D8C518" w:rsidR="00891B7F" w:rsidRPr="00DE4FEA" w:rsidRDefault="00D12DFC" w:rsidP="005408FC">
      <w:pPr>
        <w:pStyle w:val="Sansinterligne"/>
        <w:rPr>
          <w:sz w:val="18"/>
          <w:szCs w:val="18"/>
        </w:rPr>
      </w:pPr>
      <w:r w:rsidRPr="00DE4FEA">
        <w:rPr>
          <w:sz w:val="18"/>
          <w:szCs w:val="18"/>
        </w:rPr>
        <w:t>Normal ranges: ALT 7–55 U/L; Creatinine 0.6–1.3 mg/dL; Glucose 70–99 mg/dL.</w:t>
      </w:r>
    </w:p>
    <w:p w14:paraId="25108DCB" w14:textId="77777777" w:rsidR="00891B7F" w:rsidRPr="00DE4FEA" w:rsidRDefault="00891B7F">
      <w:pPr>
        <w:rPr>
          <w:sz w:val="18"/>
          <w:szCs w:val="18"/>
        </w:rPr>
      </w:pPr>
    </w:p>
    <w:p w14:paraId="50AC2BE4" w14:textId="12A7AFC2" w:rsidR="005F0929" w:rsidRDefault="00DE4FEA" w:rsidP="005F0929">
      <w:pPr>
        <w:pStyle w:val="Sansinterligne"/>
        <w:rPr>
          <w:sz w:val="18"/>
          <w:szCs w:val="18"/>
        </w:rPr>
      </w:pPr>
      <w:r w:rsidRPr="005F0929">
        <w:rPr>
          <w:b/>
          <w:bCs/>
          <w:sz w:val="18"/>
          <w:szCs w:val="18"/>
        </w:rPr>
        <w:t xml:space="preserve">Programming notes: </w:t>
      </w:r>
      <w:r w:rsidRPr="005F0929">
        <w:rPr>
          <w:sz w:val="18"/>
          <w:szCs w:val="18"/>
        </w:rPr>
        <w:t>repeat for Creatinine (mg/dL) and Glucose (mg/dL)</w:t>
      </w:r>
    </w:p>
    <w:p w14:paraId="7230F9FF" w14:textId="77777777" w:rsidR="005F0929" w:rsidRPr="005F0929" w:rsidRDefault="005F0929" w:rsidP="005F0929">
      <w:pPr>
        <w:pStyle w:val="Sansinterligne"/>
        <w:rPr>
          <w:sz w:val="18"/>
          <w:szCs w:val="18"/>
        </w:rPr>
      </w:pPr>
    </w:p>
    <w:p w14:paraId="7C7930BE" w14:textId="77777777" w:rsidR="00DE4FEA" w:rsidRPr="00DE4FEA" w:rsidRDefault="00DE4FEA">
      <w:pPr>
        <w:rPr>
          <w:sz w:val="18"/>
          <w:szCs w:val="18"/>
        </w:rPr>
      </w:pPr>
    </w:p>
    <w:p w14:paraId="071C6CC2" w14:textId="77777777" w:rsidR="00891B7F" w:rsidRDefault="00D12DFC">
      <w:pPr>
        <w:pStyle w:val="Titre2"/>
      </w:pPr>
      <w:r>
        <w:t>Table X.7 Adverse Events by Maximum Severity (Safety Population)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73"/>
        <w:gridCol w:w="2573"/>
        <w:gridCol w:w="2573"/>
        <w:gridCol w:w="2573"/>
      </w:tblGrid>
      <w:tr w:rsidR="00DE4FEA" w14:paraId="30951A24" w14:textId="77777777" w:rsidTr="00D12DFC">
        <w:trPr>
          <w:trHeight w:val="557"/>
        </w:trPr>
        <w:tc>
          <w:tcPr>
            <w:tcW w:w="2573" w:type="dxa"/>
          </w:tcPr>
          <w:p w14:paraId="6884F0F1" w14:textId="77777777" w:rsidR="00DE4FEA" w:rsidRDefault="00DE4FEA" w:rsidP="00DE4FEA">
            <w:r>
              <w:t>Severity</w:t>
            </w:r>
          </w:p>
        </w:tc>
        <w:tc>
          <w:tcPr>
            <w:tcW w:w="2573" w:type="dxa"/>
          </w:tcPr>
          <w:p w14:paraId="2CBD3DAF" w14:textId="77777777" w:rsidR="00DE4FEA" w:rsidRDefault="00DE4FEA" w:rsidP="00DE4FEA">
            <w:pPr>
              <w:jc w:val="center"/>
            </w:pPr>
            <w:r>
              <w:t>Placebo (N=xx)</w:t>
            </w:r>
          </w:p>
          <w:p w14:paraId="4F1C3CAB" w14:textId="72F41A9E" w:rsidR="00DE4FEA" w:rsidRDefault="00DE4FEA" w:rsidP="00DE4FEA">
            <w:pPr>
              <w:jc w:val="center"/>
            </w:pPr>
            <w:r>
              <w:t>n(%)</w:t>
            </w:r>
          </w:p>
        </w:tc>
        <w:tc>
          <w:tcPr>
            <w:tcW w:w="2573" w:type="dxa"/>
          </w:tcPr>
          <w:p w14:paraId="473BB17C" w14:textId="77777777" w:rsidR="00DE4FEA" w:rsidRDefault="00DE4FEA" w:rsidP="00DE4FEA">
            <w:pPr>
              <w:jc w:val="center"/>
            </w:pPr>
            <w:r>
              <w:t>Drug (N=xx)</w:t>
            </w:r>
          </w:p>
          <w:p w14:paraId="09505446" w14:textId="5814CE18" w:rsidR="00DE4FEA" w:rsidRDefault="00DE4FEA" w:rsidP="00DE4FEA">
            <w:pPr>
              <w:jc w:val="center"/>
            </w:pPr>
            <w:r>
              <w:t>n(%)</w:t>
            </w:r>
          </w:p>
        </w:tc>
        <w:tc>
          <w:tcPr>
            <w:tcW w:w="2573" w:type="dxa"/>
          </w:tcPr>
          <w:p w14:paraId="17062C8A" w14:textId="77777777" w:rsidR="00DE4FEA" w:rsidRDefault="00DE4FEA" w:rsidP="00DE4FEA">
            <w:pPr>
              <w:jc w:val="center"/>
            </w:pPr>
            <w:r>
              <w:t>Total (N=xx)</w:t>
            </w:r>
          </w:p>
          <w:p w14:paraId="69BDC756" w14:textId="62E7604E" w:rsidR="00DE4FEA" w:rsidRDefault="00DE4FEA" w:rsidP="00DE4FEA">
            <w:pPr>
              <w:jc w:val="center"/>
            </w:pPr>
            <w:r>
              <w:t>n(%)</w:t>
            </w:r>
          </w:p>
        </w:tc>
      </w:tr>
      <w:tr w:rsidR="00DE4FEA" w14:paraId="44CED8E6" w14:textId="77777777" w:rsidTr="00D12DFC">
        <w:trPr>
          <w:trHeight w:val="272"/>
        </w:trPr>
        <w:tc>
          <w:tcPr>
            <w:tcW w:w="2573" w:type="dxa"/>
          </w:tcPr>
          <w:p w14:paraId="6318A022" w14:textId="77777777" w:rsidR="00DE4FEA" w:rsidRDefault="00DE4FEA" w:rsidP="00DE4FEA">
            <w:r>
              <w:t>Mild</w:t>
            </w:r>
          </w:p>
        </w:tc>
        <w:tc>
          <w:tcPr>
            <w:tcW w:w="2573" w:type="dxa"/>
          </w:tcPr>
          <w:p w14:paraId="42C41603" w14:textId="1C16529C" w:rsidR="00DE4FEA" w:rsidRDefault="00DE4FEA" w:rsidP="003A0045">
            <w:pPr>
              <w:jc w:val="center"/>
            </w:pPr>
            <w:r w:rsidRPr="00EE2F69">
              <w:t>xx (</w:t>
            </w:r>
            <w:proofErr w:type="spellStart"/>
            <w:r w:rsidRPr="00EE2F69">
              <w:t>xx.x</w:t>
            </w:r>
            <w:proofErr w:type="spellEnd"/>
            <w:r w:rsidRPr="00EE2F69">
              <w:t>)</w:t>
            </w:r>
          </w:p>
        </w:tc>
        <w:tc>
          <w:tcPr>
            <w:tcW w:w="2573" w:type="dxa"/>
          </w:tcPr>
          <w:p w14:paraId="778D4CE0" w14:textId="2E9B1F9E" w:rsidR="00DE4FEA" w:rsidRDefault="00DE4FEA" w:rsidP="003A0045">
            <w:pPr>
              <w:jc w:val="center"/>
            </w:pPr>
            <w:r w:rsidRPr="00EE2F69">
              <w:t>xx (</w:t>
            </w:r>
            <w:proofErr w:type="spellStart"/>
            <w:r w:rsidRPr="00EE2F69">
              <w:t>xx.x</w:t>
            </w:r>
            <w:proofErr w:type="spellEnd"/>
            <w:r w:rsidRPr="00EE2F69">
              <w:t>)</w:t>
            </w:r>
          </w:p>
        </w:tc>
        <w:tc>
          <w:tcPr>
            <w:tcW w:w="2573" w:type="dxa"/>
          </w:tcPr>
          <w:p w14:paraId="02CB1AC6" w14:textId="57A94FB4" w:rsidR="00DE4FEA" w:rsidRDefault="00DE4FEA" w:rsidP="003A0045">
            <w:pPr>
              <w:jc w:val="center"/>
            </w:pPr>
            <w:r w:rsidRPr="00EE2F69">
              <w:t>xx (</w:t>
            </w:r>
            <w:proofErr w:type="spellStart"/>
            <w:r w:rsidRPr="00EE2F69">
              <w:t>xx.x</w:t>
            </w:r>
            <w:proofErr w:type="spellEnd"/>
            <w:r w:rsidRPr="00EE2F69">
              <w:t>)</w:t>
            </w:r>
          </w:p>
        </w:tc>
      </w:tr>
      <w:tr w:rsidR="00DE4FEA" w14:paraId="6BC2832D" w14:textId="77777777" w:rsidTr="00D12DFC">
        <w:trPr>
          <w:trHeight w:val="272"/>
        </w:trPr>
        <w:tc>
          <w:tcPr>
            <w:tcW w:w="2573" w:type="dxa"/>
          </w:tcPr>
          <w:p w14:paraId="4E63C786" w14:textId="77777777" w:rsidR="00DE4FEA" w:rsidRDefault="00DE4FEA" w:rsidP="00DE4FEA">
            <w:r>
              <w:t>Moderate</w:t>
            </w:r>
          </w:p>
        </w:tc>
        <w:tc>
          <w:tcPr>
            <w:tcW w:w="2573" w:type="dxa"/>
          </w:tcPr>
          <w:p w14:paraId="64EA3399" w14:textId="0C049DA3" w:rsidR="00DE4FEA" w:rsidRDefault="00DE4FEA" w:rsidP="003A0045">
            <w:pPr>
              <w:jc w:val="center"/>
            </w:pPr>
            <w:r w:rsidRPr="00EE2F69">
              <w:t>xx (</w:t>
            </w:r>
            <w:proofErr w:type="spellStart"/>
            <w:r w:rsidRPr="00EE2F69">
              <w:t>xx.x</w:t>
            </w:r>
            <w:proofErr w:type="spellEnd"/>
            <w:r w:rsidRPr="00EE2F69">
              <w:t>)</w:t>
            </w:r>
          </w:p>
        </w:tc>
        <w:tc>
          <w:tcPr>
            <w:tcW w:w="2573" w:type="dxa"/>
          </w:tcPr>
          <w:p w14:paraId="07CA5F35" w14:textId="22A5F13D" w:rsidR="00DE4FEA" w:rsidRDefault="00DE4FEA" w:rsidP="003A0045">
            <w:pPr>
              <w:jc w:val="center"/>
            </w:pPr>
            <w:r w:rsidRPr="00EE2F69">
              <w:t>xx (</w:t>
            </w:r>
            <w:proofErr w:type="spellStart"/>
            <w:r w:rsidRPr="00EE2F69">
              <w:t>xx.x</w:t>
            </w:r>
            <w:proofErr w:type="spellEnd"/>
            <w:r w:rsidRPr="00EE2F69">
              <w:t>)</w:t>
            </w:r>
          </w:p>
        </w:tc>
        <w:tc>
          <w:tcPr>
            <w:tcW w:w="2573" w:type="dxa"/>
          </w:tcPr>
          <w:p w14:paraId="79B339EF" w14:textId="2A010A7D" w:rsidR="00DE4FEA" w:rsidRDefault="00DE4FEA" w:rsidP="003A0045">
            <w:pPr>
              <w:jc w:val="center"/>
            </w:pPr>
            <w:r w:rsidRPr="00EE2F69">
              <w:t>xx (</w:t>
            </w:r>
            <w:proofErr w:type="spellStart"/>
            <w:r w:rsidRPr="00EE2F69">
              <w:t>xx.x</w:t>
            </w:r>
            <w:proofErr w:type="spellEnd"/>
            <w:r w:rsidRPr="00EE2F69">
              <w:t>)</w:t>
            </w:r>
          </w:p>
        </w:tc>
      </w:tr>
      <w:tr w:rsidR="00DE4FEA" w14:paraId="2560669D" w14:textId="77777777" w:rsidTr="00D12DFC">
        <w:trPr>
          <w:trHeight w:val="285"/>
        </w:trPr>
        <w:tc>
          <w:tcPr>
            <w:tcW w:w="2573" w:type="dxa"/>
          </w:tcPr>
          <w:p w14:paraId="202F5135" w14:textId="77777777" w:rsidR="00DE4FEA" w:rsidRDefault="00DE4FEA" w:rsidP="00DE4FEA">
            <w:r>
              <w:t>Severe</w:t>
            </w:r>
          </w:p>
        </w:tc>
        <w:tc>
          <w:tcPr>
            <w:tcW w:w="2573" w:type="dxa"/>
          </w:tcPr>
          <w:p w14:paraId="524B1B78" w14:textId="78367714" w:rsidR="00DE4FEA" w:rsidRDefault="00DE4FEA" w:rsidP="003A0045">
            <w:pPr>
              <w:jc w:val="center"/>
            </w:pPr>
            <w:r w:rsidRPr="00EE2F69">
              <w:t>xx (</w:t>
            </w:r>
            <w:proofErr w:type="spellStart"/>
            <w:r w:rsidRPr="00EE2F69">
              <w:t>xx.x</w:t>
            </w:r>
            <w:proofErr w:type="spellEnd"/>
            <w:r w:rsidRPr="00EE2F69">
              <w:t>)</w:t>
            </w:r>
          </w:p>
        </w:tc>
        <w:tc>
          <w:tcPr>
            <w:tcW w:w="2573" w:type="dxa"/>
          </w:tcPr>
          <w:p w14:paraId="2669B3CC" w14:textId="3923D122" w:rsidR="00DE4FEA" w:rsidRDefault="00DE4FEA" w:rsidP="003A0045">
            <w:pPr>
              <w:jc w:val="center"/>
            </w:pPr>
            <w:r w:rsidRPr="00EE2F69">
              <w:t>xx (</w:t>
            </w:r>
            <w:proofErr w:type="spellStart"/>
            <w:r w:rsidRPr="00EE2F69">
              <w:t>xx.x</w:t>
            </w:r>
            <w:proofErr w:type="spellEnd"/>
            <w:r w:rsidRPr="00EE2F69">
              <w:t>)</w:t>
            </w:r>
          </w:p>
        </w:tc>
        <w:tc>
          <w:tcPr>
            <w:tcW w:w="2573" w:type="dxa"/>
          </w:tcPr>
          <w:p w14:paraId="40234D7C" w14:textId="5A7608B5" w:rsidR="00DE4FEA" w:rsidRDefault="00DE4FEA" w:rsidP="003A0045">
            <w:pPr>
              <w:jc w:val="center"/>
            </w:pPr>
            <w:r w:rsidRPr="00EE2F69">
              <w:t>xx (</w:t>
            </w:r>
            <w:proofErr w:type="spellStart"/>
            <w:r w:rsidRPr="00EE2F69">
              <w:t>xx.x</w:t>
            </w:r>
            <w:proofErr w:type="spellEnd"/>
            <w:r w:rsidRPr="00EE2F69">
              <w:t>)</w:t>
            </w:r>
          </w:p>
        </w:tc>
      </w:tr>
    </w:tbl>
    <w:p w14:paraId="4371C5A0" w14:textId="2904FE10" w:rsidR="00DE4FEA" w:rsidRPr="003A0045" w:rsidRDefault="00D12DFC" w:rsidP="00DE4FEA">
      <w:pPr>
        <w:pStyle w:val="Sansinterligne"/>
        <w:rPr>
          <w:sz w:val="18"/>
          <w:szCs w:val="18"/>
        </w:rPr>
      </w:pPr>
      <w:r w:rsidRPr="003A0045">
        <w:rPr>
          <w:sz w:val="18"/>
          <w:szCs w:val="18"/>
        </w:rPr>
        <w:t>Subjects counted once at their maximum severity level.</w:t>
      </w:r>
    </w:p>
    <w:p w14:paraId="186FD55F" w14:textId="77777777" w:rsidR="00DE4FEA" w:rsidRPr="00DE4FEA" w:rsidRDefault="00DE4FEA" w:rsidP="00DE4FEA">
      <w:pPr>
        <w:pStyle w:val="Sansinterligne"/>
        <w:rPr>
          <w:sz w:val="18"/>
          <w:szCs w:val="18"/>
        </w:rPr>
      </w:pPr>
    </w:p>
    <w:p w14:paraId="346944B2" w14:textId="77777777" w:rsidR="00891B7F" w:rsidRDefault="00D12DFC">
      <w:pPr>
        <w:pStyle w:val="Titre2"/>
      </w:pPr>
      <w:r>
        <w:t>Table X.8 Adverse Events by Maximum Severity and Relatedness (Safety Population)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639"/>
        <w:gridCol w:w="2639"/>
        <w:gridCol w:w="2639"/>
        <w:gridCol w:w="2639"/>
      </w:tblGrid>
      <w:tr w:rsidR="003A0045" w14:paraId="50A479E6" w14:textId="77777777" w:rsidTr="00D12DFC">
        <w:trPr>
          <w:trHeight w:val="518"/>
        </w:trPr>
        <w:tc>
          <w:tcPr>
            <w:tcW w:w="2639" w:type="dxa"/>
          </w:tcPr>
          <w:p w14:paraId="457D248D" w14:textId="77777777" w:rsidR="003A0045" w:rsidRDefault="003A0045" w:rsidP="003A0045">
            <w:r>
              <w:t>Severity / Relatedness</w:t>
            </w:r>
          </w:p>
        </w:tc>
        <w:tc>
          <w:tcPr>
            <w:tcW w:w="2639" w:type="dxa"/>
          </w:tcPr>
          <w:p w14:paraId="0DEE7812" w14:textId="77777777" w:rsidR="003A0045" w:rsidRDefault="003A0045" w:rsidP="003A0045">
            <w:pPr>
              <w:jc w:val="center"/>
            </w:pPr>
            <w:r>
              <w:t>Placebo (N=xx)</w:t>
            </w:r>
          </w:p>
          <w:p w14:paraId="6CEFFE6D" w14:textId="1080FE65" w:rsidR="003A0045" w:rsidRDefault="003A0045" w:rsidP="003A0045">
            <w:pPr>
              <w:jc w:val="center"/>
            </w:pPr>
            <w:r>
              <w:t>n(%)</w:t>
            </w:r>
          </w:p>
        </w:tc>
        <w:tc>
          <w:tcPr>
            <w:tcW w:w="2639" w:type="dxa"/>
          </w:tcPr>
          <w:p w14:paraId="47010378" w14:textId="77777777" w:rsidR="003A0045" w:rsidRDefault="003A0045" w:rsidP="003A0045">
            <w:pPr>
              <w:jc w:val="center"/>
            </w:pPr>
            <w:r>
              <w:t>Drug (N=xx)</w:t>
            </w:r>
          </w:p>
          <w:p w14:paraId="4E008732" w14:textId="0CEEE2B2" w:rsidR="003A0045" w:rsidRDefault="003A0045" w:rsidP="003A0045">
            <w:pPr>
              <w:jc w:val="center"/>
            </w:pPr>
            <w:r>
              <w:t>n(%)</w:t>
            </w:r>
          </w:p>
        </w:tc>
        <w:tc>
          <w:tcPr>
            <w:tcW w:w="2639" w:type="dxa"/>
          </w:tcPr>
          <w:p w14:paraId="74095D3D" w14:textId="77777777" w:rsidR="003A0045" w:rsidRDefault="003A0045" w:rsidP="003A0045">
            <w:pPr>
              <w:jc w:val="center"/>
            </w:pPr>
            <w:r>
              <w:t>Total (N=xx)</w:t>
            </w:r>
          </w:p>
          <w:p w14:paraId="054F5CB7" w14:textId="264AD769" w:rsidR="003A0045" w:rsidRDefault="003A0045" w:rsidP="003A0045">
            <w:pPr>
              <w:jc w:val="center"/>
            </w:pPr>
            <w:r>
              <w:t>n(%)</w:t>
            </w:r>
          </w:p>
        </w:tc>
      </w:tr>
      <w:tr w:rsidR="003A0045" w14:paraId="09BA765F" w14:textId="77777777" w:rsidTr="00D12DFC">
        <w:trPr>
          <w:trHeight w:val="253"/>
        </w:trPr>
        <w:tc>
          <w:tcPr>
            <w:tcW w:w="2639" w:type="dxa"/>
          </w:tcPr>
          <w:p w14:paraId="50E546D8" w14:textId="5D49F480" w:rsidR="003A0045" w:rsidRDefault="003A0045" w:rsidP="003A0045">
            <w:r>
              <w:t>Mild</w:t>
            </w:r>
          </w:p>
        </w:tc>
        <w:tc>
          <w:tcPr>
            <w:tcW w:w="2639" w:type="dxa"/>
          </w:tcPr>
          <w:p w14:paraId="06DBA197" w14:textId="7530A84D" w:rsidR="003A0045" w:rsidRDefault="003A0045" w:rsidP="003A0045">
            <w:pPr>
              <w:jc w:val="center"/>
            </w:pPr>
            <w:r w:rsidRPr="00CC59E3">
              <w:t>xx (</w:t>
            </w:r>
            <w:proofErr w:type="spellStart"/>
            <w:r w:rsidRPr="00CC59E3">
              <w:t>xx.x</w:t>
            </w:r>
            <w:proofErr w:type="spellEnd"/>
            <w:r w:rsidRPr="00CC59E3">
              <w:t>)</w:t>
            </w:r>
          </w:p>
        </w:tc>
        <w:tc>
          <w:tcPr>
            <w:tcW w:w="2639" w:type="dxa"/>
          </w:tcPr>
          <w:p w14:paraId="32D2DE85" w14:textId="06871265" w:rsidR="003A0045" w:rsidRDefault="003A0045" w:rsidP="003A0045">
            <w:pPr>
              <w:jc w:val="center"/>
            </w:pPr>
            <w:r w:rsidRPr="00CC59E3">
              <w:t>xx (</w:t>
            </w:r>
            <w:proofErr w:type="spellStart"/>
            <w:r w:rsidRPr="00CC59E3">
              <w:t>xx.x</w:t>
            </w:r>
            <w:proofErr w:type="spellEnd"/>
            <w:r w:rsidRPr="00CC59E3">
              <w:t>)</w:t>
            </w:r>
          </w:p>
        </w:tc>
        <w:tc>
          <w:tcPr>
            <w:tcW w:w="2639" w:type="dxa"/>
          </w:tcPr>
          <w:p w14:paraId="5EAF64CA" w14:textId="40FD562F" w:rsidR="003A0045" w:rsidRDefault="003A0045" w:rsidP="003A0045">
            <w:pPr>
              <w:jc w:val="center"/>
            </w:pPr>
            <w:r w:rsidRPr="00CC59E3">
              <w:t>xx (</w:t>
            </w:r>
            <w:proofErr w:type="spellStart"/>
            <w:r w:rsidRPr="00CC59E3">
              <w:t>xx.x</w:t>
            </w:r>
            <w:proofErr w:type="spellEnd"/>
            <w:r w:rsidRPr="00CC59E3">
              <w:t>)</w:t>
            </w:r>
          </w:p>
        </w:tc>
      </w:tr>
      <w:tr w:rsidR="003A0045" w14:paraId="068A26EE" w14:textId="77777777" w:rsidTr="00D12DFC">
        <w:trPr>
          <w:trHeight w:val="253"/>
        </w:trPr>
        <w:tc>
          <w:tcPr>
            <w:tcW w:w="2639" w:type="dxa"/>
          </w:tcPr>
          <w:p w14:paraId="30A8B856" w14:textId="03FCCB4B" w:rsidR="003A0045" w:rsidRDefault="003A0045" w:rsidP="003A0045">
            <w:r>
              <w:t xml:space="preserve">  Related</w:t>
            </w:r>
          </w:p>
        </w:tc>
        <w:tc>
          <w:tcPr>
            <w:tcW w:w="2639" w:type="dxa"/>
          </w:tcPr>
          <w:p w14:paraId="53B492D5" w14:textId="66B59A6A" w:rsidR="003A0045" w:rsidRDefault="003A0045" w:rsidP="003A0045">
            <w:pPr>
              <w:jc w:val="center"/>
            </w:pPr>
            <w:r w:rsidRPr="00CC59E3">
              <w:t>xx (</w:t>
            </w:r>
            <w:proofErr w:type="spellStart"/>
            <w:r w:rsidRPr="00CC59E3">
              <w:t>xx.x</w:t>
            </w:r>
            <w:proofErr w:type="spellEnd"/>
            <w:r w:rsidRPr="00CC59E3">
              <w:t>)</w:t>
            </w:r>
          </w:p>
        </w:tc>
        <w:tc>
          <w:tcPr>
            <w:tcW w:w="2639" w:type="dxa"/>
          </w:tcPr>
          <w:p w14:paraId="5171DC2E" w14:textId="06D96258" w:rsidR="003A0045" w:rsidRDefault="003A0045" w:rsidP="003A0045">
            <w:pPr>
              <w:jc w:val="center"/>
            </w:pPr>
            <w:r w:rsidRPr="00CC59E3">
              <w:t>xx (</w:t>
            </w:r>
            <w:proofErr w:type="spellStart"/>
            <w:r w:rsidRPr="00CC59E3">
              <w:t>xx.x</w:t>
            </w:r>
            <w:proofErr w:type="spellEnd"/>
            <w:r w:rsidRPr="00CC59E3">
              <w:t>)</w:t>
            </w:r>
          </w:p>
        </w:tc>
        <w:tc>
          <w:tcPr>
            <w:tcW w:w="2639" w:type="dxa"/>
          </w:tcPr>
          <w:p w14:paraId="1818B2A5" w14:textId="51E03199" w:rsidR="003A0045" w:rsidRDefault="003A0045" w:rsidP="003A0045">
            <w:pPr>
              <w:jc w:val="center"/>
            </w:pPr>
            <w:r w:rsidRPr="00CC59E3">
              <w:t>xx (</w:t>
            </w:r>
            <w:proofErr w:type="spellStart"/>
            <w:r w:rsidRPr="00CC59E3">
              <w:t>xx.x</w:t>
            </w:r>
            <w:proofErr w:type="spellEnd"/>
            <w:r w:rsidRPr="00CC59E3">
              <w:t>)</w:t>
            </w:r>
          </w:p>
        </w:tc>
      </w:tr>
      <w:tr w:rsidR="003A0045" w14:paraId="761B76D7" w14:textId="77777777" w:rsidTr="00D12DFC">
        <w:trPr>
          <w:trHeight w:val="265"/>
        </w:trPr>
        <w:tc>
          <w:tcPr>
            <w:tcW w:w="2639" w:type="dxa"/>
          </w:tcPr>
          <w:p w14:paraId="515BDDF2" w14:textId="7E24248E" w:rsidR="003A0045" w:rsidRDefault="003A0045" w:rsidP="003A0045">
            <w:r>
              <w:t xml:space="preserve">  Not related</w:t>
            </w:r>
          </w:p>
        </w:tc>
        <w:tc>
          <w:tcPr>
            <w:tcW w:w="2639" w:type="dxa"/>
          </w:tcPr>
          <w:p w14:paraId="4C5E7909" w14:textId="5A26EB0C" w:rsidR="003A0045" w:rsidRDefault="003A0045" w:rsidP="003A0045">
            <w:pPr>
              <w:jc w:val="center"/>
            </w:pPr>
            <w:r w:rsidRPr="00CC59E3">
              <w:t>xx (</w:t>
            </w:r>
            <w:proofErr w:type="spellStart"/>
            <w:r w:rsidRPr="00CC59E3">
              <w:t>xx.x</w:t>
            </w:r>
            <w:proofErr w:type="spellEnd"/>
            <w:r w:rsidRPr="00CC59E3">
              <w:t>)</w:t>
            </w:r>
          </w:p>
        </w:tc>
        <w:tc>
          <w:tcPr>
            <w:tcW w:w="2639" w:type="dxa"/>
          </w:tcPr>
          <w:p w14:paraId="5F562C3A" w14:textId="478FCC77" w:rsidR="003A0045" w:rsidRDefault="003A0045" w:rsidP="003A0045">
            <w:pPr>
              <w:jc w:val="center"/>
            </w:pPr>
            <w:r w:rsidRPr="00CC59E3">
              <w:t>xx (</w:t>
            </w:r>
            <w:proofErr w:type="spellStart"/>
            <w:r w:rsidRPr="00CC59E3">
              <w:t>xx.x</w:t>
            </w:r>
            <w:proofErr w:type="spellEnd"/>
            <w:r w:rsidRPr="00CC59E3">
              <w:t>)</w:t>
            </w:r>
          </w:p>
        </w:tc>
        <w:tc>
          <w:tcPr>
            <w:tcW w:w="2639" w:type="dxa"/>
          </w:tcPr>
          <w:p w14:paraId="07EBA4BC" w14:textId="2515CB2C" w:rsidR="003A0045" w:rsidRDefault="003A0045" w:rsidP="003A0045">
            <w:pPr>
              <w:jc w:val="center"/>
            </w:pPr>
            <w:r w:rsidRPr="00CC59E3">
              <w:t>xx (</w:t>
            </w:r>
            <w:proofErr w:type="spellStart"/>
            <w:r w:rsidRPr="00CC59E3">
              <w:t>xx.x</w:t>
            </w:r>
            <w:proofErr w:type="spellEnd"/>
            <w:r w:rsidRPr="00CC59E3">
              <w:t>)</w:t>
            </w:r>
          </w:p>
        </w:tc>
      </w:tr>
      <w:tr w:rsidR="003A0045" w14:paraId="700C92AC" w14:textId="77777777" w:rsidTr="00D12DFC">
        <w:trPr>
          <w:trHeight w:val="253"/>
        </w:trPr>
        <w:tc>
          <w:tcPr>
            <w:tcW w:w="2639" w:type="dxa"/>
          </w:tcPr>
          <w:p w14:paraId="16AB1F4D" w14:textId="5335E818" w:rsidR="003A0045" w:rsidRDefault="003A0045" w:rsidP="003A0045">
            <w:r>
              <w:t>Moderate</w:t>
            </w:r>
          </w:p>
        </w:tc>
        <w:tc>
          <w:tcPr>
            <w:tcW w:w="2639" w:type="dxa"/>
          </w:tcPr>
          <w:p w14:paraId="3DDC96ED" w14:textId="78E99B3A" w:rsidR="003A0045" w:rsidRDefault="003A0045" w:rsidP="003A0045">
            <w:pPr>
              <w:jc w:val="center"/>
            </w:pPr>
            <w:r w:rsidRPr="00CC59E3">
              <w:t>xx (</w:t>
            </w:r>
            <w:proofErr w:type="spellStart"/>
            <w:r w:rsidRPr="00CC59E3">
              <w:t>xx.x</w:t>
            </w:r>
            <w:proofErr w:type="spellEnd"/>
            <w:r w:rsidRPr="00CC59E3">
              <w:t>)</w:t>
            </w:r>
          </w:p>
        </w:tc>
        <w:tc>
          <w:tcPr>
            <w:tcW w:w="2639" w:type="dxa"/>
          </w:tcPr>
          <w:p w14:paraId="5296E6A7" w14:textId="10958482" w:rsidR="003A0045" w:rsidRDefault="003A0045" w:rsidP="003A0045">
            <w:pPr>
              <w:jc w:val="center"/>
            </w:pPr>
            <w:r w:rsidRPr="00CC59E3">
              <w:t>xx (</w:t>
            </w:r>
            <w:proofErr w:type="spellStart"/>
            <w:r w:rsidRPr="00CC59E3">
              <w:t>xx.x</w:t>
            </w:r>
            <w:proofErr w:type="spellEnd"/>
            <w:r w:rsidRPr="00CC59E3">
              <w:t>)</w:t>
            </w:r>
          </w:p>
        </w:tc>
        <w:tc>
          <w:tcPr>
            <w:tcW w:w="2639" w:type="dxa"/>
          </w:tcPr>
          <w:p w14:paraId="021B655F" w14:textId="7BC1DA0F" w:rsidR="003A0045" w:rsidRDefault="003A0045" w:rsidP="003A0045">
            <w:pPr>
              <w:jc w:val="center"/>
            </w:pPr>
            <w:r w:rsidRPr="00CC59E3">
              <w:t>xx (</w:t>
            </w:r>
            <w:proofErr w:type="spellStart"/>
            <w:r w:rsidRPr="00CC59E3">
              <w:t>xx.x</w:t>
            </w:r>
            <w:proofErr w:type="spellEnd"/>
            <w:r w:rsidRPr="00CC59E3">
              <w:t>)</w:t>
            </w:r>
          </w:p>
        </w:tc>
      </w:tr>
      <w:tr w:rsidR="003A0045" w14:paraId="41098234" w14:textId="77777777" w:rsidTr="00D12DFC">
        <w:trPr>
          <w:trHeight w:val="253"/>
        </w:trPr>
        <w:tc>
          <w:tcPr>
            <w:tcW w:w="2639" w:type="dxa"/>
          </w:tcPr>
          <w:p w14:paraId="74D050B2" w14:textId="3A0D842C" w:rsidR="003A0045" w:rsidRDefault="003A0045" w:rsidP="003A0045">
            <w:r>
              <w:lastRenderedPageBreak/>
              <w:t xml:space="preserve">  Related</w:t>
            </w:r>
          </w:p>
        </w:tc>
        <w:tc>
          <w:tcPr>
            <w:tcW w:w="2639" w:type="dxa"/>
          </w:tcPr>
          <w:p w14:paraId="76B4A1AA" w14:textId="34F4EBBE" w:rsidR="003A0045" w:rsidRDefault="003A0045" w:rsidP="003A0045">
            <w:pPr>
              <w:jc w:val="center"/>
            </w:pPr>
            <w:r w:rsidRPr="00CC59E3">
              <w:t>xx (</w:t>
            </w:r>
            <w:proofErr w:type="spellStart"/>
            <w:r w:rsidRPr="00CC59E3">
              <w:t>xx.x</w:t>
            </w:r>
            <w:proofErr w:type="spellEnd"/>
            <w:r w:rsidRPr="00CC59E3">
              <w:t>)</w:t>
            </w:r>
          </w:p>
        </w:tc>
        <w:tc>
          <w:tcPr>
            <w:tcW w:w="2639" w:type="dxa"/>
          </w:tcPr>
          <w:p w14:paraId="0AAAF145" w14:textId="53092519" w:rsidR="003A0045" w:rsidRDefault="003A0045" w:rsidP="003A0045">
            <w:pPr>
              <w:jc w:val="center"/>
            </w:pPr>
            <w:r w:rsidRPr="00CC59E3">
              <w:t>xx (</w:t>
            </w:r>
            <w:proofErr w:type="spellStart"/>
            <w:r w:rsidRPr="00CC59E3">
              <w:t>xx.x</w:t>
            </w:r>
            <w:proofErr w:type="spellEnd"/>
            <w:r w:rsidRPr="00CC59E3">
              <w:t>)</w:t>
            </w:r>
          </w:p>
        </w:tc>
        <w:tc>
          <w:tcPr>
            <w:tcW w:w="2639" w:type="dxa"/>
          </w:tcPr>
          <w:p w14:paraId="5AF696F1" w14:textId="56D7594C" w:rsidR="003A0045" w:rsidRDefault="003A0045" w:rsidP="003A0045">
            <w:pPr>
              <w:jc w:val="center"/>
            </w:pPr>
            <w:r w:rsidRPr="00CC59E3">
              <w:t>xx (</w:t>
            </w:r>
            <w:proofErr w:type="spellStart"/>
            <w:r w:rsidRPr="00CC59E3">
              <w:t>xx.x</w:t>
            </w:r>
            <w:proofErr w:type="spellEnd"/>
            <w:r w:rsidRPr="00CC59E3">
              <w:t>)</w:t>
            </w:r>
          </w:p>
        </w:tc>
      </w:tr>
      <w:tr w:rsidR="003A0045" w14:paraId="78750E6B" w14:textId="77777777" w:rsidTr="00D12DFC">
        <w:trPr>
          <w:trHeight w:val="265"/>
        </w:trPr>
        <w:tc>
          <w:tcPr>
            <w:tcW w:w="2639" w:type="dxa"/>
          </w:tcPr>
          <w:p w14:paraId="2D63D449" w14:textId="6832AF42" w:rsidR="003A0045" w:rsidRDefault="003A0045" w:rsidP="003A0045">
            <w:r>
              <w:t xml:space="preserve">  Not related</w:t>
            </w:r>
          </w:p>
        </w:tc>
        <w:tc>
          <w:tcPr>
            <w:tcW w:w="2639" w:type="dxa"/>
          </w:tcPr>
          <w:p w14:paraId="69D3D267" w14:textId="5644FBAA" w:rsidR="003A0045" w:rsidRDefault="003A0045" w:rsidP="003A0045">
            <w:pPr>
              <w:jc w:val="center"/>
            </w:pPr>
            <w:r w:rsidRPr="00CC59E3">
              <w:t>xx (</w:t>
            </w:r>
            <w:proofErr w:type="spellStart"/>
            <w:r w:rsidRPr="00CC59E3">
              <w:t>xx.x</w:t>
            </w:r>
            <w:proofErr w:type="spellEnd"/>
            <w:r w:rsidRPr="00CC59E3">
              <w:t>)</w:t>
            </w:r>
          </w:p>
        </w:tc>
        <w:tc>
          <w:tcPr>
            <w:tcW w:w="2639" w:type="dxa"/>
          </w:tcPr>
          <w:p w14:paraId="7E3BAA1B" w14:textId="77B8ECB3" w:rsidR="003A0045" w:rsidRDefault="003A0045" w:rsidP="003A0045">
            <w:pPr>
              <w:jc w:val="center"/>
            </w:pPr>
            <w:r w:rsidRPr="00CC59E3">
              <w:t>xx (</w:t>
            </w:r>
            <w:proofErr w:type="spellStart"/>
            <w:r w:rsidRPr="00CC59E3">
              <w:t>xx.x</w:t>
            </w:r>
            <w:proofErr w:type="spellEnd"/>
            <w:r w:rsidRPr="00CC59E3">
              <w:t>)</w:t>
            </w:r>
          </w:p>
        </w:tc>
        <w:tc>
          <w:tcPr>
            <w:tcW w:w="2639" w:type="dxa"/>
          </w:tcPr>
          <w:p w14:paraId="51F9D534" w14:textId="231F6546" w:rsidR="003A0045" w:rsidRDefault="003A0045" w:rsidP="003A0045">
            <w:pPr>
              <w:jc w:val="center"/>
            </w:pPr>
            <w:r w:rsidRPr="00CC59E3">
              <w:t>xx (</w:t>
            </w:r>
            <w:proofErr w:type="spellStart"/>
            <w:r w:rsidRPr="00CC59E3">
              <w:t>xx.x</w:t>
            </w:r>
            <w:proofErr w:type="spellEnd"/>
            <w:r w:rsidRPr="00CC59E3">
              <w:t>)</w:t>
            </w:r>
          </w:p>
        </w:tc>
      </w:tr>
      <w:tr w:rsidR="003A0045" w14:paraId="06F088AF" w14:textId="77777777" w:rsidTr="00D12DFC">
        <w:trPr>
          <w:trHeight w:val="253"/>
        </w:trPr>
        <w:tc>
          <w:tcPr>
            <w:tcW w:w="2639" w:type="dxa"/>
          </w:tcPr>
          <w:p w14:paraId="3DB7199B" w14:textId="5CEB049C" w:rsidR="003A0045" w:rsidRDefault="003A0045" w:rsidP="003A0045">
            <w:r>
              <w:t xml:space="preserve">Severe </w:t>
            </w:r>
          </w:p>
        </w:tc>
        <w:tc>
          <w:tcPr>
            <w:tcW w:w="2639" w:type="dxa"/>
          </w:tcPr>
          <w:p w14:paraId="345E172A" w14:textId="165B7EF2" w:rsidR="003A0045" w:rsidRDefault="003A0045" w:rsidP="003A0045">
            <w:pPr>
              <w:jc w:val="center"/>
            </w:pPr>
            <w:r w:rsidRPr="00CC59E3">
              <w:t>xx (</w:t>
            </w:r>
            <w:proofErr w:type="spellStart"/>
            <w:r w:rsidRPr="00CC59E3">
              <w:t>xx.x</w:t>
            </w:r>
            <w:proofErr w:type="spellEnd"/>
            <w:r w:rsidRPr="00CC59E3">
              <w:t>)</w:t>
            </w:r>
          </w:p>
        </w:tc>
        <w:tc>
          <w:tcPr>
            <w:tcW w:w="2639" w:type="dxa"/>
          </w:tcPr>
          <w:p w14:paraId="18AB8784" w14:textId="7C5AFB75" w:rsidR="003A0045" w:rsidRDefault="003A0045" w:rsidP="003A0045">
            <w:pPr>
              <w:jc w:val="center"/>
            </w:pPr>
            <w:r w:rsidRPr="00CC59E3">
              <w:t>xx (</w:t>
            </w:r>
            <w:proofErr w:type="spellStart"/>
            <w:r w:rsidRPr="00CC59E3">
              <w:t>xx.x</w:t>
            </w:r>
            <w:proofErr w:type="spellEnd"/>
            <w:r w:rsidRPr="00CC59E3">
              <w:t>)</w:t>
            </w:r>
          </w:p>
        </w:tc>
        <w:tc>
          <w:tcPr>
            <w:tcW w:w="2639" w:type="dxa"/>
          </w:tcPr>
          <w:p w14:paraId="077AA3F4" w14:textId="01B97E86" w:rsidR="003A0045" w:rsidRDefault="003A0045" w:rsidP="003A0045">
            <w:pPr>
              <w:jc w:val="center"/>
            </w:pPr>
            <w:r w:rsidRPr="00CC59E3">
              <w:t>xx (</w:t>
            </w:r>
            <w:proofErr w:type="spellStart"/>
            <w:r w:rsidRPr="00CC59E3">
              <w:t>xx.x</w:t>
            </w:r>
            <w:proofErr w:type="spellEnd"/>
            <w:r w:rsidRPr="00CC59E3">
              <w:t>)</w:t>
            </w:r>
          </w:p>
        </w:tc>
      </w:tr>
      <w:tr w:rsidR="003A0045" w14:paraId="5B8D9BF3" w14:textId="77777777" w:rsidTr="00D12DFC">
        <w:trPr>
          <w:trHeight w:val="253"/>
        </w:trPr>
        <w:tc>
          <w:tcPr>
            <w:tcW w:w="2639" w:type="dxa"/>
          </w:tcPr>
          <w:p w14:paraId="0F99C396" w14:textId="0BDB0879" w:rsidR="003A0045" w:rsidRDefault="003A0045" w:rsidP="003A0045">
            <w:r>
              <w:t xml:space="preserve">  Related</w:t>
            </w:r>
          </w:p>
        </w:tc>
        <w:tc>
          <w:tcPr>
            <w:tcW w:w="2639" w:type="dxa"/>
          </w:tcPr>
          <w:p w14:paraId="18F1196D" w14:textId="4F21D8D0" w:rsidR="003A0045" w:rsidRDefault="003A0045" w:rsidP="003A0045">
            <w:pPr>
              <w:jc w:val="center"/>
            </w:pPr>
            <w:r w:rsidRPr="00CC59E3">
              <w:t>xx (</w:t>
            </w:r>
            <w:proofErr w:type="spellStart"/>
            <w:r w:rsidRPr="00CC59E3">
              <w:t>xx.x</w:t>
            </w:r>
            <w:proofErr w:type="spellEnd"/>
            <w:r w:rsidRPr="00CC59E3">
              <w:t>)</w:t>
            </w:r>
          </w:p>
        </w:tc>
        <w:tc>
          <w:tcPr>
            <w:tcW w:w="2639" w:type="dxa"/>
          </w:tcPr>
          <w:p w14:paraId="74692C75" w14:textId="496DA2A7" w:rsidR="003A0045" w:rsidRDefault="003A0045" w:rsidP="003A0045">
            <w:pPr>
              <w:jc w:val="center"/>
            </w:pPr>
            <w:r w:rsidRPr="00CC59E3">
              <w:t>xx (</w:t>
            </w:r>
            <w:proofErr w:type="spellStart"/>
            <w:r w:rsidRPr="00CC59E3">
              <w:t>xx.x</w:t>
            </w:r>
            <w:proofErr w:type="spellEnd"/>
            <w:r w:rsidRPr="00CC59E3">
              <w:t>)</w:t>
            </w:r>
          </w:p>
        </w:tc>
        <w:tc>
          <w:tcPr>
            <w:tcW w:w="2639" w:type="dxa"/>
          </w:tcPr>
          <w:p w14:paraId="01DB77BF" w14:textId="44378EC1" w:rsidR="003A0045" w:rsidRDefault="003A0045" w:rsidP="003A0045">
            <w:pPr>
              <w:jc w:val="center"/>
            </w:pPr>
            <w:r w:rsidRPr="00CC59E3">
              <w:t>xx (</w:t>
            </w:r>
            <w:proofErr w:type="spellStart"/>
            <w:r w:rsidRPr="00CC59E3">
              <w:t>xx.x</w:t>
            </w:r>
            <w:proofErr w:type="spellEnd"/>
            <w:r w:rsidRPr="00CC59E3">
              <w:t>)</w:t>
            </w:r>
          </w:p>
        </w:tc>
      </w:tr>
      <w:tr w:rsidR="003A0045" w14:paraId="611945D8" w14:textId="77777777" w:rsidTr="00D12DFC">
        <w:trPr>
          <w:trHeight w:val="265"/>
        </w:trPr>
        <w:tc>
          <w:tcPr>
            <w:tcW w:w="2639" w:type="dxa"/>
          </w:tcPr>
          <w:p w14:paraId="54B84829" w14:textId="56AC9B95" w:rsidR="003A0045" w:rsidRDefault="003A0045" w:rsidP="003A0045">
            <w:r>
              <w:t xml:space="preserve">  Not related</w:t>
            </w:r>
          </w:p>
        </w:tc>
        <w:tc>
          <w:tcPr>
            <w:tcW w:w="2639" w:type="dxa"/>
          </w:tcPr>
          <w:p w14:paraId="3CB53BA4" w14:textId="4A6C785F" w:rsidR="003A0045" w:rsidRDefault="003A0045" w:rsidP="003A0045">
            <w:pPr>
              <w:jc w:val="center"/>
            </w:pPr>
            <w:r w:rsidRPr="00CC59E3">
              <w:t>xx (</w:t>
            </w:r>
            <w:proofErr w:type="spellStart"/>
            <w:r w:rsidRPr="00CC59E3">
              <w:t>xx.x</w:t>
            </w:r>
            <w:proofErr w:type="spellEnd"/>
            <w:r w:rsidRPr="00CC59E3">
              <w:t>)</w:t>
            </w:r>
          </w:p>
        </w:tc>
        <w:tc>
          <w:tcPr>
            <w:tcW w:w="2639" w:type="dxa"/>
          </w:tcPr>
          <w:p w14:paraId="0FBDC7E4" w14:textId="0B60EF75" w:rsidR="003A0045" w:rsidRDefault="003A0045" w:rsidP="003A0045">
            <w:pPr>
              <w:jc w:val="center"/>
            </w:pPr>
            <w:r w:rsidRPr="00CC59E3">
              <w:t>xx (</w:t>
            </w:r>
            <w:proofErr w:type="spellStart"/>
            <w:r w:rsidRPr="00CC59E3">
              <w:t>xx.x</w:t>
            </w:r>
            <w:proofErr w:type="spellEnd"/>
            <w:r w:rsidRPr="00CC59E3">
              <w:t>)</w:t>
            </w:r>
          </w:p>
        </w:tc>
        <w:tc>
          <w:tcPr>
            <w:tcW w:w="2639" w:type="dxa"/>
          </w:tcPr>
          <w:p w14:paraId="7EAA29FA" w14:textId="33721869" w:rsidR="003A0045" w:rsidRDefault="003A0045" w:rsidP="003A0045">
            <w:pPr>
              <w:jc w:val="center"/>
            </w:pPr>
            <w:r w:rsidRPr="00CC59E3">
              <w:t>xx (</w:t>
            </w:r>
            <w:proofErr w:type="spellStart"/>
            <w:r w:rsidRPr="00CC59E3">
              <w:t>xx.x</w:t>
            </w:r>
            <w:proofErr w:type="spellEnd"/>
            <w:r w:rsidRPr="00CC59E3">
              <w:t>)</w:t>
            </w:r>
          </w:p>
        </w:tc>
      </w:tr>
    </w:tbl>
    <w:p w14:paraId="10C0ABD3" w14:textId="25F8831E" w:rsidR="00891B7F" w:rsidRPr="003A0045" w:rsidRDefault="00D12DFC" w:rsidP="003A0045">
      <w:pPr>
        <w:pStyle w:val="Sansinterligne"/>
        <w:rPr>
          <w:sz w:val="18"/>
          <w:szCs w:val="18"/>
        </w:rPr>
      </w:pPr>
      <w:r w:rsidRPr="003A0045">
        <w:rPr>
          <w:sz w:val="18"/>
          <w:szCs w:val="18"/>
        </w:rPr>
        <w:t>Subjects counted once in the category of their maximum severity and relatedness.</w:t>
      </w:r>
    </w:p>
    <w:p w14:paraId="4A8C6597" w14:textId="29DE31CC" w:rsidR="00891B7F" w:rsidRPr="003A0045" w:rsidRDefault="00D12DFC" w:rsidP="003A0045">
      <w:pPr>
        <w:pStyle w:val="Sansinterligne"/>
        <w:rPr>
          <w:sz w:val="18"/>
          <w:szCs w:val="18"/>
        </w:rPr>
      </w:pPr>
      <w:r w:rsidRPr="003A0045">
        <w:rPr>
          <w:sz w:val="18"/>
          <w:szCs w:val="18"/>
        </w:rPr>
        <w:t>Relatedness determined by investigator assessment</w:t>
      </w:r>
    </w:p>
    <w:p w14:paraId="07222495" w14:textId="77777777" w:rsidR="00891B7F" w:rsidRDefault="00891B7F"/>
    <w:sectPr w:rsidR="00891B7F" w:rsidSect="006F2C26">
      <w:pgSz w:w="15840" w:h="12240" w:orient="landscape"/>
      <w:pgMar w:top="1800" w:right="1440" w:bottom="18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42664235">
    <w:abstractNumId w:val="8"/>
  </w:num>
  <w:num w:numId="2" w16cid:durableId="362829059">
    <w:abstractNumId w:val="6"/>
  </w:num>
  <w:num w:numId="3" w16cid:durableId="1199128326">
    <w:abstractNumId w:val="5"/>
  </w:num>
  <w:num w:numId="4" w16cid:durableId="848789475">
    <w:abstractNumId w:val="4"/>
  </w:num>
  <w:num w:numId="5" w16cid:durableId="454254735">
    <w:abstractNumId w:val="7"/>
  </w:num>
  <w:num w:numId="6" w16cid:durableId="1114907580">
    <w:abstractNumId w:val="3"/>
  </w:num>
  <w:num w:numId="7" w16cid:durableId="1243643685">
    <w:abstractNumId w:val="2"/>
  </w:num>
  <w:num w:numId="8" w16cid:durableId="1220551075">
    <w:abstractNumId w:val="1"/>
  </w:num>
  <w:num w:numId="9" w16cid:durableId="13442821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6739D"/>
    <w:rsid w:val="00226079"/>
    <w:rsid w:val="00247AB2"/>
    <w:rsid w:val="0029639D"/>
    <w:rsid w:val="00326F90"/>
    <w:rsid w:val="003A0045"/>
    <w:rsid w:val="003A7293"/>
    <w:rsid w:val="00415A1B"/>
    <w:rsid w:val="004447FC"/>
    <w:rsid w:val="00484CA6"/>
    <w:rsid w:val="004C3A11"/>
    <w:rsid w:val="004F62BA"/>
    <w:rsid w:val="00513128"/>
    <w:rsid w:val="005408FC"/>
    <w:rsid w:val="005F0929"/>
    <w:rsid w:val="0060578D"/>
    <w:rsid w:val="006F2C26"/>
    <w:rsid w:val="007971AC"/>
    <w:rsid w:val="007E419E"/>
    <w:rsid w:val="007F4613"/>
    <w:rsid w:val="008471DC"/>
    <w:rsid w:val="00891B7F"/>
    <w:rsid w:val="00895B43"/>
    <w:rsid w:val="00962C9D"/>
    <w:rsid w:val="0099741E"/>
    <w:rsid w:val="00A46470"/>
    <w:rsid w:val="00AA1D8D"/>
    <w:rsid w:val="00AE6672"/>
    <w:rsid w:val="00B47730"/>
    <w:rsid w:val="00C84798"/>
    <w:rsid w:val="00CB0664"/>
    <w:rsid w:val="00CB1A74"/>
    <w:rsid w:val="00D12DFC"/>
    <w:rsid w:val="00D219B1"/>
    <w:rsid w:val="00D35501"/>
    <w:rsid w:val="00DC1091"/>
    <w:rsid w:val="00DE4FEA"/>
    <w:rsid w:val="00E15197"/>
    <w:rsid w:val="00E81477"/>
    <w:rsid w:val="00E91E75"/>
    <w:rsid w:val="00EA5713"/>
    <w:rsid w:val="00F83A89"/>
    <w:rsid w:val="00F932B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62061"/>
  <w14:defaultImageDpi w14:val="300"/>
  <w15:docId w15:val="{6CCA036E-FB29-419C-B928-BD31B4D38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9B781D914B8F4DA9B66F64142F06C5" ma:contentTypeVersion="3" ma:contentTypeDescription="Create a new document." ma:contentTypeScope="" ma:versionID="c9e8985949224d0c6eef7261cfdf554a">
  <xsd:schema xmlns:xsd="http://www.w3.org/2001/XMLSchema" xmlns:xs="http://www.w3.org/2001/XMLSchema" xmlns:p="http://schemas.microsoft.com/office/2006/metadata/properties" xmlns:ns2="113a7a88-47fa-435f-a78a-1e6020e9929d" targetNamespace="http://schemas.microsoft.com/office/2006/metadata/properties" ma:root="true" ma:fieldsID="1f390c4c0f88a0c34739921d7a0d88cf" ns2:_="">
    <xsd:import namespace="113a7a88-47fa-435f-a78a-1e6020e992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3a7a88-47fa-435f-a78a-1e6020e992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577CE5A-BBFF-4697-88E2-13919DCFBA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5C3C1B-3B53-4D1D-A313-E81AF09D20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13a7a88-47fa-435f-a78a-1e6020e992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12B3B7-6C77-4A41-9DCC-30EC0EAC5E0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5</Pages>
  <Words>691</Words>
  <Characters>3803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4486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Alexandre Duprey</cp:lastModifiedBy>
  <cp:revision>36</cp:revision>
  <dcterms:created xsi:type="dcterms:W3CDTF">2013-12-23T23:15:00Z</dcterms:created>
  <dcterms:modified xsi:type="dcterms:W3CDTF">2025-08-09T00:52:00Z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0x010100919B781D914B8F4DA9B66F64142F06C5</vt:lpwstr>
  </property>
</Properties>
</file>