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ectPr w:rsidR="00FC693F" w:rsidRPr="0006063C" w:rsidSect="000346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line="480" w:lineRule="auto" w:after="0"/>
    </w:pPr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40" w:after="120" w:line="480" w:lineRule="auto"/>
      <w:outlineLvl w:val="0"/>
    </w:pPr>
    <w:rPr>
      <w:rFonts w:asciiTheme="majorHAnsi" w:eastAsiaTheme="majorEastAsia" w:hAnsiTheme="majorHAnsi" w:cstheme="majorBidi" w:ascii="Times New Roman" w:hAnsi="Times New Roman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40" w:after="120" w:line="480" w:lineRule="auto"/>
      <w:outlineLvl w:val="1"/>
    </w:pPr>
    <w:rPr>
      <w:rFonts w:asciiTheme="majorHAnsi" w:eastAsiaTheme="majorEastAsia" w:hAnsiTheme="majorHAnsi" w:cstheme="majorBidi" w:ascii="Times New Roman" w:hAnsi="Times New Roman"/>
      <w:b/>
      <w:bCs/>
      <w:color w:val="4F81BD" w:themeColor="accent1"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40" w:after="120" w:line="480" w:lineRule="auto"/>
      <w:outlineLvl w:val="2"/>
    </w:pPr>
    <w:rPr>
      <w:rFonts w:asciiTheme="majorHAnsi" w:eastAsiaTheme="majorEastAsia" w:hAnsiTheme="majorHAnsi" w:cstheme="majorBidi" w:ascii="Times New Roman" w:hAnsi="Times New Roman"/>
      <w:b/>
      <w:bCs/>
      <w:color w:val="4F81BD" w:themeColor="accent1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