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python-docx was here!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