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Special chars: @#$%</w:t>
      </w:r>
    </w:p>
    <w:p>
      <w:r>
        <w:t>Email: test@example.com</w:t>
      </w:r>
    </w:p>
    <w:p>
      <w:r>
        <w:t>Path: C:\Users\test</w:t>
      </w:r>
    </w:p>
    <w:p>
      <w:r>
        <w:t>Parenthesis: (parenthesis)</w:t>
      </w:r>
    </w:p>
    <w:p>
      <w:r>
        <w:t>Brackets: [brackets]</w:t>
      </w:r>
    </w:p>
    <w:p>
      <w:r>
        <w:t>Braces: {braces}</w:t>
      </w:r>
    </w:p>
    <w:p>
      <w:r>
        <w:t xml:space="preserve">This is a very long text that This is a very long text that This is a very long text that This is a very long text that This is a very long text that This is a very long text that This is a very long text that This is a very long text that This is a very long text that This is a very long text that </w:t>
      </w:r>
    </w:p>
    <w:p>
      <w:r>
        <w:t>OutOfBounds text appears here.</w:t>
      </w:r>
    </w:p>
    <w:p>
      <w:r>
        <w:t>OutOfBounds again for testing.</w:t>
      </w:r>
    </w:p>
    <w:p>
      <w:r>
        <w:t>OutOfBounds third occurrence.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