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Replace Test Document</w:t>
      </w:r>
    </w:p>
    <w:p>
      <w:r>
        <w:t>This is old text number 1.</w:t>
      </w:r>
    </w:p>
    <w:p>
      <w:r>
        <w:t>This is old text number 2.</w:t>
      </w:r>
    </w:p>
    <w:p>
      <w:r>
        <w:t>This is old text number 3.</w:t>
      </w:r>
    </w:p>
    <w:p>
      <w:r>
        <w:t>This is old text number 4.</w:t>
      </w:r>
    </w:p>
    <w:p>
      <w:r>
        <w:t>This is old text number 5.</w:t>
      </w:r>
    </w:p>
    <w:p>
      <w:r>
        <w:t>This is a test sentence number 1.</w:t>
      </w:r>
    </w:p>
    <w:p>
      <w:r>
        <w:t>This is a test sentence number 2.</w:t>
      </w:r>
    </w:p>
    <w:p>
      <w:r>
        <w:t>This is a test sentence number 3.</w:t>
      </w:r>
    </w:p>
    <w:p>
      <w:r>
        <w:t>This is a test sentence number 4.</w:t>
      </w:r>
    </w:p>
    <w:p>
      <w:r>
        <w:t>This is a test sentence number 5.</w:t>
      </w:r>
    </w:p>
    <w:p>
      <w:r>
        <w:t>Please delete this text 1.</w:t>
      </w:r>
    </w:p>
    <w:p>
      <w:r>
        <w:t>Please delete this text 2.</w:t>
      </w:r>
    </w:p>
    <w:p>
      <w:r>
        <w:t>Please delete this text 3.</w:t>
      </w:r>
    </w:p>
    <w:p>
      <w:r>
        <w:t>Visit our Café for coffee 1.</w:t>
      </w:r>
    </w:p>
    <w:p>
      <w:r>
        <w:t>Visit our Café for coffee 2.</w:t>
      </w:r>
    </w:p>
    <w:p>
      <w:r>
        <w:t>Visit our Café for coffee 3.</w:t>
      </w:r>
    </w:p>
    <w:p>
      <w:r>
        <w:t>This is a long paragraph of text that should be replaced with another long paragraph. It contains multiple sentences and various punctuation marks.</w:t>
      </w:r>
    </w:p>
    <w:p>
      <w:r>
        <w:t>This is a long paragraph of text that should be replaced with another long paragraph. It contains multiple sentences and various punctuation marks.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