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第一段：这是用于选择替换测试的文本。</w:t>
      </w:r>
    </w:p>
    <w:p>
      <w:r>
        <w:t>第二段：请选中这段文字进行替换。</w:t>
      </w:r>
    </w:p>
    <w:p>
      <w:r>
        <w:t>第三段：替换测试需要先选中文本。</w:t>
      </w:r>
    </w:p>
    <w:p>
      <w:r>
        <w:t>第四段：最后一段测试文本。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