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这是第一段简单文本。用于测试可见内容获取。</w:t>
      </w:r>
    </w:p>
    <w:p>
      <w:r>
        <w:t>第二段文本在这里。包含一些中文和English混合内容。</w:t>
      </w:r>
    </w:p>
    <w:p>
      <w:r>
        <w:t>最后一段文本。测试结束。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