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/>
          <w:b/>
          <w:color w:val="0000FF"/>
          <w:sz w:val="48"/>
        </w:rPr>
        <w:t>WELCOME {{name}}!</w:t>
      </w:r>
    </w:p>
    <w:p>
      <w:pPr>
        <w:jc w:val="left"/>
      </w:pPr>
      <w:r>
        <w:rPr>
          <w:rFonts w:ascii="Arial" w:hAnsi="Arial"/>
          <w:color w:val="000000"/>
          <w:sz w:val="28"/>
        </w:rPr>
        <w:t xml:space="preserve">Company: </w:t>
      </w:r>
      <w:r>
        <w:rPr>
          <w:rFonts w:ascii="Helvetica" w:hAnsi="Helvetica"/>
          <w:b/>
          <w:color w:val="FF0000"/>
          <w:sz w:val="32"/>
        </w:rPr>
        <w:t>{{company}}</w:t>
      </w:r>
    </w:p>
    <w:p>
      <w:pPr>
        <w:jc w:val="left"/>
      </w:pPr>
      <w:r>
        <w:rPr>
          <w:rFonts w:ascii="Monaco" w:hAnsi="Monaco"/>
          <w:color w:val="008000"/>
          <w:sz w:val="24"/>
        </w:rPr>
        <w:t xml:space="preserve">Email: </w:t>
      </w:r>
      <w:r>
        <w:rPr>
          <w:rFonts w:ascii="Monaco" w:hAnsi="Monaco"/>
          <w:i/>
          <w:color w:val="008000"/>
          <w:sz w:val="24"/>
        </w:rPr>
        <w:t>{{email}}</w:t>
      </w:r>
    </w:p>
    <w:p>
      <w:pPr>
        <w:jc w:val="center"/>
      </w:pPr>
      <w:r>
        <w:rPr>
          <w:rFonts w:ascii="Arial" w:hAnsi="Arial"/>
          <w:color w:val="000000"/>
          <w:sz w:val="24"/>
        </w:rPr>
        <w:t xml:space="preserve">This event is on </w:t>
      </w:r>
      <w:r>
        <w:rPr>
          <w:rFonts w:ascii="Helvetica" w:hAnsi="Helvetica"/>
          <w:b/>
          <w:color w:val="FF0000"/>
          <w:sz w:val="28"/>
        </w:rPr>
        <w:t>{{event_date}}</w:t>
      </w:r>
      <w:r>
        <w:rPr>
          <w:rFonts w:ascii="Monaco" w:hAnsi="Monaco"/>
          <w:color w:val="0000FF"/>
          <w:sz w:val="22"/>
        </w:rPr>
        <w:t xml:space="preserve"> at </w:t>
      </w:r>
      <w:r>
        <w:rPr>
          <w:rFonts w:ascii="Times New Roman" w:hAnsi="Times New Roman"/>
          <w:i/>
          <w:color w:val="800080"/>
          <w:sz w:val="26"/>
        </w:rPr>
        <w:t>{{venue}}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