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高中化学基础知识</w:t>
      </w:r>
    </w:p>
    <w:p>
      <w:pPr>
        <w:pStyle w:val="Heading1"/>
      </w:pPr>
      <w:r>
        <w:t>第一章 物质的分类</w:t>
      </w:r>
    </w:p>
    <w:p>
      <w:r>
        <w:t>物质可以分为纯净物和混合物。纯净物是由同种物质组成的，具有固定的组成和性质。混合物是由两种或两种以上的物质混合而成的，各物质保持原有的性质。</w:t>
      </w:r>
    </w:p>
    <w:p>
      <w:pPr>
        <w:pStyle w:val="Heading1"/>
      </w:pPr>
      <w:r>
        <w:t>第二章 化学反应</w:t>
      </w:r>
    </w:p>
    <w:p>
      <w:r>
        <w:t>化学反应是指物质发生化学变化的过程。在化学反应中，反应物的原子重新组合生成新的物质（生成物）。化学反应遵循质量守恒定律：反应前后，原子的种类和数目不变，物质的总质量不变。</w:t>
      </w:r>
    </w:p>
    <w:p>
      <w:pPr>
        <w:pStyle w:val="Heading1"/>
      </w:pPr>
      <w:r>
        <w:t>第三章 氧化还原反应</w:t>
      </w:r>
    </w:p>
    <w:p>
      <w:r>
        <w:t>氧化还原反应是指有电子转移的化学反应。在反应中，失去电子的物质被氧化，得到电子的物质被还原。氧化剂是得电子的物质，还原剂是失电子的物质。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